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DD9410" w14:textId="77777777" w:rsidR="004274FF" w:rsidRPr="00A72190" w:rsidRDefault="00000000">
      <w:pPr>
        <w:pStyle w:val="Ttulo"/>
        <w:spacing w:after="80"/>
        <w:jc w:val="center"/>
        <w:rPr>
          <w:lang w:val="es-MX"/>
        </w:rPr>
      </w:pPr>
      <w:r w:rsidRPr="00A72190">
        <w:rPr>
          <w:lang w:val="es-MX"/>
        </w:rPr>
        <w:t>EXPEDIENTE ELECTRONICO DE CUMPLIMIENTO LEY SILLA</w:t>
      </w:r>
    </w:p>
    <w:p w14:paraId="188615A3" w14:textId="77777777" w:rsidR="004274FF" w:rsidRPr="00A72190" w:rsidRDefault="00000000">
      <w:pPr>
        <w:spacing w:after="80"/>
        <w:jc w:val="center"/>
        <w:rPr>
          <w:lang w:val="es-MX"/>
        </w:rPr>
      </w:pPr>
      <w:r w:rsidRPr="00A72190">
        <w:rPr>
          <w:b/>
          <w:lang w:val="es-MX"/>
        </w:rPr>
        <w:t>Centro de Trabajo: [Nombre del Centro de Trabajo]</w:t>
      </w:r>
    </w:p>
    <w:p w14:paraId="6AF8D04D" w14:textId="77777777" w:rsidR="004274FF" w:rsidRPr="00A72190" w:rsidRDefault="00000000">
      <w:pPr>
        <w:spacing w:after="80"/>
        <w:jc w:val="center"/>
        <w:rPr>
          <w:lang w:val="es-MX"/>
        </w:rPr>
      </w:pPr>
      <w:r w:rsidRPr="00A72190">
        <w:rPr>
          <w:lang w:val="es-MX"/>
        </w:rPr>
        <w:t>Periodo: [DD/MM/AAAA] a [DD/MM/AAAA]</w:t>
      </w:r>
    </w:p>
    <w:p w14:paraId="665BFBC1" w14:textId="77777777" w:rsidR="004274FF" w:rsidRPr="00A72190" w:rsidRDefault="004274FF">
      <w:pPr>
        <w:spacing w:after="80"/>
        <w:rPr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4274FF" w:rsidRPr="00A72190" w14:paraId="2CC31E0C" w14:textId="77777777">
        <w:tc>
          <w:tcPr>
            <w:tcW w:w="4680" w:type="dxa"/>
          </w:tcPr>
          <w:p w14:paraId="71D5F699" w14:textId="77777777" w:rsidR="004274FF" w:rsidRDefault="00000000">
            <w:r>
              <w:rPr>
                <w:b/>
              </w:rPr>
              <w:t>Razon Social</w:t>
            </w:r>
          </w:p>
        </w:tc>
        <w:tc>
          <w:tcPr>
            <w:tcW w:w="4680" w:type="dxa"/>
          </w:tcPr>
          <w:p w14:paraId="38624378" w14:textId="77777777" w:rsidR="004274FF" w:rsidRPr="00A72190" w:rsidRDefault="00000000">
            <w:pPr>
              <w:rPr>
                <w:lang w:val="es-MX"/>
              </w:rPr>
            </w:pPr>
            <w:r w:rsidRPr="00A72190">
              <w:rPr>
                <w:lang w:val="es-MX"/>
              </w:rPr>
              <w:t>[</w:t>
            </w:r>
            <w:proofErr w:type="spellStart"/>
            <w:r w:rsidRPr="00A72190">
              <w:rPr>
                <w:lang w:val="es-MX"/>
              </w:rPr>
              <w:t>Razon</w:t>
            </w:r>
            <w:proofErr w:type="spellEnd"/>
            <w:r w:rsidRPr="00A72190">
              <w:rPr>
                <w:lang w:val="es-MX"/>
              </w:rPr>
              <w:t xml:space="preserve"> Social de la Empresa]</w:t>
            </w:r>
          </w:p>
        </w:tc>
      </w:tr>
      <w:tr w:rsidR="004274FF" w14:paraId="0AF4AAD7" w14:textId="77777777">
        <w:tc>
          <w:tcPr>
            <w:tcW w:w="4680" w:type="dxa"/>
          </w:tcPr>
          <w:p w14:paraId="546488D3" w14:textId="77777777" w:rsidR="004274FF" w:rsidRDefault="00000000">
            <w:r>
              <w:rPr>
                <w:b/>
              </w:rPr>
              <w:t>RFC</w:t>
            </w:r>
          </w:p>
        </w:tc>
        <w:tc>
          <w:tcPr>
            <w:tcW w:w="4680" w:type="dxa"/>
          </w:tcPr>
          <w:p w14:paraId="2FE1F805" w14:textId="77777777" w:rsidR="004274FF" w:rsidRDefault="00000000">
            <w:r>
              <w:t>[RFC]</w:t>
            </w:r>
          </w:p>
        </w:tc>
      </w:tr>
      <w:tr w:rsidR="004274FF" w:rsidRPr="00A72190" w14:paraId="5917716E" w14:textId="77777777">
        <w:tc>
          <w:tcPr>
            <w:tcW w:w="4680" w:type="dxa"/>
          </w:tcPr>
          <w:p w14:paraId="674AB778" w14:textId="77777777" w:rsidR="004274FF" w:rsidRPr="00A72190" w:rsidRDefault="00000000">
            <w:pPr>
              <w:rPr>
                <w:lang w:val="es-MX"/>
              </w:rPr>
            </w:pPr>
            <w:r w:rsidRPr="00A72190">
              <w:rPr>
                <w:b/>
                <w:lang w:val="es-MX"/>
              </w:rPr>
              <w:t>Domicilio del Centro de Trabajo</w:t>
            </w:r>
          </w:p>
        </w:tc>
        <w:tc>
          <w:tcPr>
            <w:tcW w:w="4680" w:type="dxa"/>
          </w:tcPr>
          <w:p w14:paraId="386D6DBB" w14:textId="77777777" w:rsidR="004274FF" w:rsidRPr="00A72190" w:rsidRDefault="00000000">
            <w:pPr>
              <w:rPr>
                <w:lang w:val="es-MX"/>
              </w:rPr>
            </w:pPr>
            <w:r w:rsidRPr="00A72190">
              <w:rPr>
                <w:lang w:val="es-MX"/>
              </w:rPr>
              <w:t>[Calle, Numero, Colonia, Municipio/</w:t>
            </w:r>
            <w:proofErr w:type="spellStart"/>
            <w:r w:rsidRPr="00A72190">
              <w:rPr>
                <w:lang w:val="es-MX"/>
              </w:rPr>
              <w:t>Alcaldia</w:t>
            </w:r>
            <w:proofErr w:type="spellEnd"/>
            <w:r w:rsidRPr="00A72190">
              <w:rPr>
                <w:lang w:val="es-MX"/>
              </w:rPr>
              <w:t>, Estado, C.P.]</w:t>
            </w:r>
          </w:p>
        </w:tc>
      </w:tr>
      <w:tr w:rsidR="004274FF" w14:paraId="79F893AB" w14:textId="77777777">
        <w:tc>
          <w:tcPr>
            <w:tcW w:w="4680" w:type="dxa"/>
          </w:tcPr>
          <w:p w14:paraId="73676246" w14:textId="77777777" w:rsidR="004274FF" w:rsidRDefault="00000000">
            <w:r>
              <w:rPr>
                <w:b/>
              </w:rPr>
              <w:t xml:space="preserve">Giro / </w:t>
            </w:r>
            <w:proofErr w:type="spellStart"/>
            <w:r>
              <w:rPr>
                <w:b/>
              </w:rPr>
              <w:t>Actividad</w:t>
            </w:r>
            <w:proofErr w:type="spellEnd"/>
            <w:r>
              <w:rPr>
                <w:b/>
              </w:rPr>
              <w:t xml:space="preserve"> Economica</w:t>
            </w:r>
          </w:p>
        </w:tc>
        <w:tc>
          <w:tcPr>
            <w:tcW w:w="4680" w:type="dxa"/>
          </w:tcPr>
          <w:p w14:paraId="6032050C" w14:textId="77777777" w:rsidR="004274FF" w:rsidRDefault="00000000">
            <w:r>
              <w:t>[Giro o Actividad Principal]</w:t>
            </w:r>
          </w:p>
        </w:tc>
      </w:tr>
      <w:tr w:rsidR="004274FF" w14:paraId="5D7D3463" w14:textId="77777777">
        <w:tc>
          <w:tcPr>
            <w:tcW w:w="4680" w:type="dxa"/>
          </w:tcPr>
          <w:p w14:paraId="5046000E" w14:textId="77777777" w:rsidR="004274FF" w:rsidRDefault="00000000">
            <w:r>
              <w:rPr>
                <w:b/>
              </w:rPr>
              <w:t>Fecha de integracion inicial</w:t>
            </w:r>
          </w:p>
        </w:tc>
        <w:tc>
          <w:tcPr>
            <w:tcW w:w="4680" w:type="dxa"/>
          </w:tcPr>
          <w:p w14:paraId="287CF985" w14:textId="77777777" w:rsidR="004274FF" w:rsidRDefault="00000000">
            <w:r>
              <w:t>[DD/MM/AAAA]</w:t>
            </w:r>
          </w:p>
        </w:tc>
      </w:tr>
      <w:tr w:rsidR="004274FF" w14:paraId="477E05A8" w14:textId="77777777">
        <w:tc>
          <w:tcPr>
            <w:tcW w:w="4680" w:type="dxa"/>
          </w:tcPr>
          <w:p w14:paraId="274FA856" w14:textId="77777777" w:rsidR="004274FF" w:rsidRDefault="00000000">
            <w:r>
              <w:rPr>
                <w:b/>
              </w:rPr>
              <w:t>Version del expediente</w:t>
            </w:r>
          </w:p>
        </w:tc>
        <w:tc>
          <w:tcPr>
            <w:tcW w:w="4680" w:type="dxa"/>
          </w:tcPr>
          <w:p w14:paraId="35F9B413" w14:textId="77777777" w:rsidR="004274FF" w:rsidRDefault="00000000">
            <w:r>
              <w:t>[V1.0]</w:t>
            </w:r>
          </w:p>
        </w:tc>
      </w:tr>
      <w:tr w:rsidR="004274FF" w:rsidRPr="00A72190" w14:paraId="740AAF14" w14:textId="77777777">
        <w:tc>
          <w:tcPr>
            <w:tcW w:w="4680" w:type="dxa"/>
          </w:tcPr>
          <w:p w14:paraId="48ABE62E" w14:textId="77777777" w:rsidR="004274FF" w:rsidRDefault="00000000">
            <w:r>
              <w:rPr>
                <w:b/>
              </w:rPr>
              <w:t>Estatus</w:t>
            </w:r>
          </w:p>
        </w:tc>
        <w:tc>
          <w:tcPr>
            <w:tcW w:w="4680" w:type="dxa"/>
          </w:tcPr>
          <w:p w14:paraId="05AA5EFC" w14:textId="77777777" w:rsidR="004274FF" w:rsidRPr="00A72190" w:rsidRDefault="00000000">
            <w:pPr>
              <w:rPr>
                <w:lang w:val="es-MX"/>
              </w:rPr>
            </w:pPr>
            <w:r w:rsidRPr="00A72190">
              <w:rPr>
                <w:lang w:val="es-MX"/>
              </w:rPr>
              <w:t xml:space="preserve">[En </w:t>
            </w:r>
            <w:proofErr w:type="spellStart"/>
            <w:r w:rsidRPr="00A72190">
              <w:rPr>
                <w:lang w:val="es-MX"/>
              </w:rPr>
              <w:t>integracion</w:t>
            </w:r>
            <w:proofErr w:type="spellEnd"/>
            <w:r w:rsidRPr="00A72190">
              <w:rPr>
                <w:lang w:val="es-MX"/>
              </w:rPr>
              <w:t xml:space="preserve"> / Vigente / En </w:t>
            </w:r>
            <w:proofErr w:type="spellStart"/>
            <w:r w:rsidRPr="00A72190">
              <w:rPr>
                <w:lang w:val="es-MX"/>
              </w:rPr>
              <w:t>actualizacion</w:t>
            </w:r>
            <w:proofErr w:type="spellEnd"/>
            <w:r w:rsidRPr="00A72190">
              <w:rPr>
                <w:lang w:val="es-MX"/>
              </w:rPr>
              <w:t>]</w:t>
            </w:r>
          </w:p>
        </w:tc>
      </w:tr>
    </w:tbl>
    <w:p w14:paraId="58EB81AF" w14:textId="77777777" w:rsidR="004274FF" w:rsidRPr="00A72190" w:rsidRDefault="004274FF">
      <w:pPr>
        <w:spacing w:after="80"/>
        <w:rPr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4274FF" w14:paraId="019D146B" w14:textId="77777777">
        <w:tc>
          <w:tcPr>
            <w:tcW w:w="4680" w:type="dxa"/>
          </w:tcPr>
          <w:p w14:paraId="5DDAF44F" w14:textId="77777777" w:rsidR="004274FF" w:rsidRDefault="00000000">
            <w:proofErr w:type="spellStart"/>
            <w:r>
              <w:rPr>
                <w:b/>
              </w:rPr>
              <w:t>Elaboro</w:t>
            </w:r>
            <w:proofErr w:type="spellEnd"/>
          </w:p>
        </w:tc>
        <w:tc>
          <w:tcPr>
            <w:tcW w:w="4680" w:type="dxa"/>
          </w:tcPr>
          <w:p w14:paraId="33DB5D75" w14:textId="77777777" w:rsidR="004274FF" w:rsidRDefault="00000000">
            <w:r>
              <w:t>[Nombre completo] | [Puesto] | [Area]</w:t>
            </w:r>
          </w:p>
        </w:tc>
      </w:tr>
      <w:tr w:rsidR="004274FF" w14:paraId="106C01C6" w14:textId="77777777">
        <w:tc>
          <w:tcPr>
            <w:tcW w:w="4680" w:type="dxa"/>
          </w:tcPr>
          <w:p w14:paraId="02250838" w14:textId="77777777" w:rsidR="004274FF" w:rsidRDefault="00000000">
            <w:r>
              <w:rPr>
                <w:b/>
              </w:rPr>
              <w:t>Reviso</w:t>
            </w:r>
          </w:p>
        </w:tc>
        <w:tc>
          <w:tcPr>
            <w:tcW w:w="4680" w:type="dxa"/>
          </w:tcPr>
          <w:p w14:paraId="61B8FA6D" w14:textId="77777777" w:rsidR="004274FF" w:rsidRDefault="00000000">
            <w:r>
              <w:t>[Nombre completo] | [Puesto] | [Area]</w:t>
            </w:r>
          </w:p>
        </w:tc>
      </w:tr>
      <w:tr w:rsidR="004274FF" w14:paraId="40426436" w14:textId="77777777">
        <w:tc>
          <w:tcPr>
            <w:tcW w:w="4680" w:type="dxa"/>
          </w:tcPr>
          <w:p w14:paraId="1A8CCFD1" w14:textId="77777777" w:rsidR="004274FF" w:rsidRDefault="00000000">
            <w:r>
              <w:rPr>
                <w:b/>
              </w:rPr>
              <w:t>Autorizo</w:t>
            </w:r>
          </w:p>
        </w:tc>
        <w:tc>
          <w:tcPr>
            <w:tcW w:w="4680" w:type="dxa"/>
          </w:tcPr>
          <w:p w14:paraId="270D31F6" w14:textId="77777777" w:rsidR="004274FF" w:rsidRDefault="00000000">
            <w:r>
              <w:t>[Nombre completo] | [Puesto] | [Area]</w:t>
            </w:r>
          </w:p>
        </w:tc>
      </w:tr>
      <w:tr w:rsidR="004274FF" w14:paraId="0228720F" w14:textId="77777777">
        <w:tc>
          <w:tcPr>
            <w:tcW w:w="4680" w:type="dxa"/>
          </w:tcPr>
          <w:p w14:paraId="4E0B4E26" w14:textId="77777777" w:rsidR="004274FF" w:rsidRDefault="00000000">
            <w:r>
              <w:rPr>
                <w:b/>
              </w:rPr>
              <w:t>Contacto interno</w:t>
            </w:r>
          </w:p>
        </w:tc>
        <w:tc>
          <w:tcPr>
            <w:tcW w:w="4680" w:type="dxa"/>
          </w:tcPr>
          <w:p w14:paraId="22C1DC2D" w14:textId="77777777" w:rsidR="004274FF" w:rsidRDefault="00000000">
            <w:r>
              <w:t>[Correo] | [Telefono/Extension]</w:t>
            </w:r>
          </w:p>
        </w:tc>
      </w:tr>
    </w:tbl>
    <w:p w14:paraId="64AC5667" w14:textId="77777777" w:rsidR="004274FF" w:rsidRDefault="00000000">
      <w:pPr>
        <w:spacing w:after="80"/>
      </w:pPr>
      <w:r>
        <w:br w:type="page"/>
      </w:r>
    </w:p>
    <w:p w14:paraId="74575284" w14:textId="77777777" w:rsidR="004274FF" w:rsidRPr="00A72190" w:rsidRDefault="00000000">
      <w:pPr>
        <w:pStyle w:val="Ttulo1"/>
        <w:spacing w:before="200" w:after="120"/>
        <w:rPr>
          <w:lang w:val="es-MX"/>
        </w:rPr>
      </w:pPr>
      <w:r w:rsidRPr="00A72190">
        <w:rPr>
          <w:lang w:val="es-MX"/>
        </w:rPr>
        <w:lastRenderedPageBreak/>
        <w:t>0. Portada, control y alcance del expediente</w:t>
      </w:r>
    </w:p>
    <w:p w14:paraId="550579CE" w14:textId="77777777" w:rsidR="004274FF" w:rsidRDefault="00000000">
      <w:pPr>
        <w:pStyle w:val="Ttulo2"/>
        <w:spacing w:after="120"/>
      </w:pPr>
      <w:r>
        <w:t xml:space="preserve">0.1 </w:t>
      </w:r>
      <w:proofErr w:type="spellStart"/>
      <w:r>
        <w:t>Responsables</w:t>
      </w:r>
      <w:proofErr w:type="spellEnd"/>
      <w:r>
        <w:t xml:space="preserve"> de </w:t>
      </w:r>
      <w:proofErr w:type="spellStart"/>
      <w:r>
        <w:t>integracion</w:t>
      </w:r>
      <w:proofErr w:type="spellEnd"/>
      <w:r>
        <w:t xml:space="preserve"> y custodia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4274FF" w14:paraId="5D1B5843" w14:textId="77777777">
        <w:tc>
          <w:tcPr>
            <w:tcW w:w="4680" w:type="dxa"/>
          </w:tcPr>
          <w:p w14:paraId="4E1EA462" w14:textId="77777777" w:rsidR="004274FF" w:rsidRDefault="00000000">
            <w:r>
              <w:rPr>
                <w:b/>
              </w:rPr>
              <w:t>Responsable de Integracion (Titular)</w:t>
            </w:r>
          </w:p>
        </w:tc>
        <w:tc>
          <w:tcPr>
            <w:tcW w:w="4680" w:type="dxa"/>
          </w:tcPr>
          <w:p w14:paraId="0895278F" w14:textId="77777777" w:rsidR="004274FF" w:rsidRDefault="00000000">
            <w:r>
              <w:t>[Nombre completo] | [Puesto] | [Area]</w:t>
            </w:r>
          </w:p>
        </w:tc>
      </w:tr>
      <w:tr w:rsidR="004274FF" w14:paraId="1E5B61D8" w14:textId="77777777">
        <w:tc>
          <w:tcPr>
            <w:tcW w:w="4680" w:type="dxa"/>
          </w:tcPr>
          <w:p w14:paraId="7D15EED5" w14:textId="77777777" w:rsidR="004274FF" w:rsidRDefault="00000000">
            <w:r>
              <w:rPr>
                <w:b/>
              </w:rPr>
              <w:t>Validacion tecnica (si aplica)</w:t>
            </w:r>
          </w:p>
        </w:tc>
        <w:tc>
          <w:tcPr>
            <w:tcW w:w="4680" w:type="dxa"/>
          </w:tcPr>
          <w:p w14:paraId="4D78622E" w14:textId="77777777" w:rsidR="004274FF" w:rsidRDefault="00000000">
            <w:r>
              <w:t>[Nombre completo] | [Puesto] | [Area]</w:t>
            </w:r>
          </w:p>
        </w:tc>
      </w:tr>
      <w:tr w:rsidR="004274FF" w:rsidRPr="00A72190" w14:paraId="7C51F77E" w14:textId="77777777">
        <w:tc>
          <w:tcPr>
            <w:tcW w:w="4680" w:type="dxa"/>
          </w:tcPr>
          <w:p w14:paraId="32C55ADC" w14:textId="77777777" w:rsidR="004274FF" w:rsidRPr="00A72190" w:rsidRDefault="00000000">
            <w:pPr>
              <w:rPr>
                <w:lang w:val="es-MX"/>
              </w:rPr>
            </w:pPr>
            <w:proofErr w:type="spellStart"/>
            <w:r w:rsidRPr="00A72190">
              <w:rPr>
                <w:b/>
                <w:lang w:val="es-MX"/>
              </w:rPr>
              <w:t>Comision</w:t>
            </w:r>
            <w:proofErr w:type="spellEnd"/>
            <w:r w:rsidRPr="00A72190">
              <w:rPr>
                <w:b/>
                <w:lang w:val="es-MX"/>
              </w:rPr>
              <w:t xml:space="preserve"> de Seguridad e Higiene (si aplica)</w:t>
            </w:r>
          </w:p>
        </w:tc>
        <w:tc>
          <w:tcPr>
            <w:tcW w:w="4680" w:type="dxa"/>
          </w:tcPr>
          <w:p w14:paraId="583B7706" w14:textId="77777777" w:rsidR="004274FF" w:rsidRPr="00A72190" w:rsidRDefault="00000000">
            <w:pPr>
              <w:rPr>
                <w:lang w:val="es-MX"/>
              </w:rPr>
            </w:pPr>
            <w:r w:rsidRPr="00A72190">
              <w:rPr>
                <w:lang w:val="es-MX"/>
              </w:rPr>
              <w:t>[Integrantes o referencia a acta/carpeta]</w:t>
            </w:r>
          </w:p>
        </w:tc>
      </w:tr>
      <w:tr w:rsidR="004274FF" w14:paraId="5602311D" w14:textId="77777777">
        <w:tc>
          <w:tcPr>
            <w:tcW w:w="4680" w:type="dxa"/>
          </w:tcPr>
          <w:p w14:paraId="6F90A690" w14:textId="77777777" w:rsidR="004274FF" w:rsidRDefault="00000000">
            <w:r>
              <w:rPr>
                <w:b/>
              </w:rPr>
              <w:t xml:space="preserve">Custodia del </w:t>
            </w:r>
            <w:proofErr w:type="spellStart"/>
            <w:r>
              <w:rPr>
                <w:b/>
              </w:rPr>
              <w:t>expediente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electronico</w:t>
            </w:r>
            <w:proofErr w:type="spellEnd"/>
          </w:p>
        </w:tc>
        <w:tc>
          <w:tcPr>
            <w:tcW w:w="4680" w:type="dxa"/>
          </w:tcPr>
          <w:p w14:paraId="1B52E404" w14:textId="77777777" w:rsidR="004274FF" w:rsidRDefault="00000000">
            <w:r>
              <w:t>[Nombre completo] | [Puesto] | [Area]</w:t>
            </w:r>
          </w:p>
        </w:tc>
      </w:tr>
      <w:tr w:rsidR="004274FF" w14:paraId="427F7C0C" w14:textId="77777777">
        <w:tc>
          <w:tcPr>
            <w:tcW w:w="4680" w:type="dxa"/>
          </w:tcPr>
          <w:p w14:paraId="2D230033" w14:textId="77777777" w:rsidR="004274FF" w:rsidRDefault="00000000">
            <w:r>
              <w:rPr>
                <w:b/>
              </w:rPr>
              <w:t>Ubicacion de resguardo</w:t>
            </w:r>
          </w:p>
        </w:tc>
        <w:tc>
          <w:tcPr>
            <w:tcW w:w="4680" w:type="dxa"/>
          </w:tcPr>
          <w:p w14:paraId="32CB7620" w14:textId="77777777" w:rsidR="004274FF" w:rsidRDefault="00000000">
            <w:r>
              <w:t>[Ruta o repositorio corporativo]</w:t>
            </w:r>
          </w:p>
        </w:tc>
      </w:tr>
      <w:tr w:rsidR="004274FF" w14:paraId="69F1C0D9" w14:textId="77777777">
        <w:tc>
          <w:tcPr>
            <w:tcW w:w="4680" w:type="dxa"/>
          </w:tcPr>
          <w:p w14:paraId="2FC6AAB5" w14:textId="77777777" w:rsidR="004274FF" w:rsidRDefault="00000000">
            <w:r>
              <w:rPr>
                <w:b/>
              </w:rPr>
              <w:t>Control de acceso</w:t>
            </w:r>
          </w:p>
        </w:tc>
        <w:tc>
          <w:tcPr>
            <w:tcW w:w="4680" w:type="dxa"/>
          </w:tcPr>
          <w:p w14:paraId="738FAD21" w14:textId="77777777" w:rsidR="004274FF" w:rsidRDefault="00000000">
            <w:r>
              <w:t>[Lectura/Edicion/Autorizacion]</w:t>
            </w:r>
          </w:p>
        </w:tc>
      </w:tr>
      <w:tr w:rsidR="004274FF" w14:paraId="3B2AA977" w14:textId="77777777">
        <w:tc>
          <w:tcPr>
            <w:tcW w:w="4680" w:type="dxa"/>
          </w:tcPr>
          <w:p w14:paraId="7A803A64" w14:textId="77777777" w:rsidR="004274FF" w:rsidRDefault="00000000">
            <w:r>
              <w:rPr>
                <w:b/>
              </w:rPr>
              <w:t>Respaldo</w:t>
            </w:r>
          </w:p>
        </w:tc>
        <w:tc>
          <w:tcPr>
            <w:tcW w:w="4680" w:type="dxa"/>
          </w:tcPr>
          <w:p w14:paraId="244D0E4F" w14:textId="77777777" w:rsidR="004274FF" w:rsidRDefault="00000000">
            <w:r>
              <w:t>[Frecuencia] | [Responsable]</w:t>
            </w:r>
          </w:p>
        </w:tc>
      </w:tr>
    </w:tbl>
    <w:p w14:paraId="6EB41FFB" w14:textId="77777777" w:rsidR="004274FF" w:rsidRDefault="00000000">
      <w:pPr>
        <w:pStyle w:val="Ttulo2"/>
        <w:spacing w:after="120"/>
      </w:pPr>
      <w:r>
        <w:t>0.2 Alcance</w:t>
      </w:r>
    </w:p>
    <w:p w14:paraId="0F3BD3A7" w14:textId="77777777" w:rsidR="004274FF" w:rsidRPr="00A72190" w:rsidRDefault="00000000">
      <w:pPr>
        <w:spacing w:after="80"/>
        <w:rPr>
          <w:lang w:val="es-MX"/>
        </w:rPr>
      </w:pPr>
      <w:r w:rsidRPr="00A72190">
        <w:rPr>
          <w:lang w:val="es-MX"/>
        </w:rPr>
        <w:t xml:space="preserve">Este expediente documenta la </w:t>
      </w:r>
      <w:proofErr w:type="spellStart"/>
      <w:r w:rsidRPr="00A72190">
        <w:rPr>
          <w:lang w:val="es-MX"/>
        </w:rPr>
        <w:t>identificacion</w:t>
      </w:r>
      <w:proofErr w:type="spellEnd"/>
      <w:r w:rsidRPr="00A72190">
        <w:rPr>
          <w:lang w:val="es-MX"/>
        </w:rPr>
        <w:t xml:space="preserve">, </w:t>
      </w:r>
      <w:proofErr w:type="spellStart"/>
      <w:r w:rsidRPr="00A72190">
        <w:rPr>
          <w:lang w:val="es-MX"/>
        </w:rPr>
        <w:t>evaluacion</w:t>
      </w:r>
      <w:proofErr w:type="spellEnd"/>
      <w:r w:rsidRPr="00A72190">
        <w:rPr>
          <w:lang w:val="es-MX"/>
        </w:rPr>
        <w:t xml:space="preserve"> e </w:t>
      </w:r>
      <w:proofErr w:type="spellStart"/>
      <w:r w:rsidRPr="00A72190">
        <w:rPr>
          <w:lang w:val="es-MX"/>
        </w:rPr>
        <w:t>implementacion</w:t>
      </w:r>
      <w:proofErr w:type="spellEnd"/>
      <w:r w:rsidRPr="00A72190">
        <w:rPr>
          <w:lang w:val="es-MX"/>
        </w:rPr>
        <w:t xml:space="preserve"> de medidas asociadas a la </w:t>
      </w:r>
      <w:proofErr w:type="spellStart"/>
      <w:r w:rsidRPr="00A72190">
        <w:rPr>
          <w:lang w:val="es-MX"/>
        </w:rPr>
        <w:t>bipedestacion</w:t>
      </w:r>
      <w:proofErr w:type="spellEnd"/>
      <w:r w:rsidRPr="00A72190">
        <w:rPr>
          <w:lang w:val="es-MX"/>
        </w:rPr>
        <w:t xml:space="preserve"> en el centro de trabajo [Nombre del Centro de Trabajo], correspondiente al periodo [DD/MM/AAAA] a [DD/MM/AAAA].</w:t>
      </w:r>
    </w:p>
    <w:p w14:paraId="05335DB3" w14:textId="77777777" w:rsidR="004274FF" w:rsidRDefault="00000000">
      <w:pPr>
        <w:spacing w:after="80"/>
      </w:pPr>
      <w:r>
        <w:t xml:space="preserve">Areas </w:t>
      </w:r>
      <w:proofErr w:type="spellStart"/>
      <w:r>
        <w:t>incluidas</w:t>
      </w:r>
      <w:proofErr w:type="spellEnd"/>
      <w:r>
        <w:t>:</w:t>
      </w:r>
    </w:p>
    <w:p w14:paraId="1E9E6011" w14:textId="77777777" w:rsidR="004274FF" w:rsidRDefault="00000000">
      <w:pPr>
        <w:pStyle w:val="Listaconvietas"/>
        <w:spacing w:after="80"/>
      </w:pPr>
      <w:r>
        <w:t>[Area 1]</w:t>
      </w:r>
    </w:p>
    <w:p w14:paraId="3CD81CF4" w14:textId="77777777" w:rsidR="004274FF" w:rsidRDefault="00000000">
      <w:pPr>
        <w:pStyle w:val="Listaconvietas"/>
        <w:spacing w:after="80"/>
      </w:pPr>
      <w:r>
        <w:t>[Area 2]</w:t>
      </w:r>
    </w:p>
    <w:p w14:paraId="49DB9FFF" w14:textId="77777777" w:rsidR="004274FF" w:rsidRDefault="00000000">
      <w:pPr>
        <w:pStyle w:val="Listaconvietas"/>
        <w:spacing w:after="80"/>
      </w:pPr>
      <w:r>
        <w:t>[Area 3]</w:t>
      </w:r>
    </w:p>
    <w:p w14:paraId="0995CDEF" w14:textId="77777777" w:rsidR="004274FF" w:rsidRDefault="00000000">
      <w:pPr>
        <w:spacing w:after="80"/>
      </w:pPr>
      <w:r>
        <w:t>Puestos evaluados:</w:t>
      </w:r>
    </w:p>
    <w:p w14:paraId="530A0A90" w14:textId="77777777" w:rsidR="004274FF" w:rsidRDefault="00000000">
      <w:pPr>
        <w:pStyle w:val="Listaconvietas"/>
        <w:spacing w:after="80"/>
      </w:pPr>
      <w:r>
        <w:t>[Puesto 1]</w:t>
      </w:r>
    </w:p>
    <w:p w14:paraId="43440DC1" w14:textId="77777777" w:rsidR="004274FF" w:rsidRDefault="00000000">
      <w:pPr>
        <w:pStyle w:val="Listaconvietas"/>
        <w:spacing w:after="80"/>
      </w:pPr>
      <w:r>
        <w:t>[Puesto 2]</w:t>
      </w:r>
    </w:p>
    <w:p w14:paraId="24D07DFB" w14:textId="77777777" w:rsidR="004274FF" w:rsidRDefault="00000000">
      <w:pPr>
        <w:pStyle w:val="Listaconvietas"/>
        <w:spacing w:after="80"/>
      </w:pPr>
      <w:r>
        <w:t>[Puesto 3]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4274FF" w14:paraId="59AA43BB" w14:textId="77777777">
        <w:tc>
          <w:tcPr>
            <w:tcW w:w="4680" w:type="dxa"/>
          </w:tcPr>
          <w:p w14:paraId="6D7DC9FE" w14:textId="77777777" w:rsidR="004274FF" w:rsidRPr="00A72190" w:rsidRDefault="00000000">
            <w:pPr>
              <w:rPr>
                <w:lang w:val="es-MX"/>
              </w:rPr>
            </w:pPr>
            <w:r w:rsidRPr="00A72190">
              <w:rPr>
                <w:b/>
                <w:lang w:val="es-MX"/>
              </w:rPr>
              <w:t xml:space="preserve">Personas trabajadoras identificadas con </w:t>
            </w:r>
            <w:proofErr w:type="spellStart"/>
            <w:r w:rsidRPr="00A72190">
              <w:rPr>
                <w:b/>
                <w:lang w:val="es-MX"/>
              </w:rPr>
              <w:t>bipedestacion</w:t>
            </w:r>
            <w:proofErr w:type="spellEnd"/>
          </w:p>
        </w:tc>
        <w:tc>
          <w:tcPr>
            <w:tcW w:w="4680" w:type="dxa"/>
          </w:tcPr>
          <w:p w14:paraId="0DBAFDE0" w14:textId="77777777" w:rsidR="004274FF" w:rsidRDefault="00000000">
            <w:r>
              <w:t>[</w:t>
            </w:r>
            <w:proofErr w:type="spellStart"/>
            <w:r>
              <w:t>Numero</w:t>
            </w:r>
            <w:proofErr w:type="spellEnd"/>
            <w:r>
              <w:t>]</w:t>
            </w:r>
          </w:p>
        </w:tc>
      </w:tr>
      <w:tr w:rsidR="004274FF" w14:paraId="500BEC24" w14:textId="77777777">
        <w:tc>
          <w:tcPr>
            <w:tcW w:w="4680" w:type="dxa"/>
          </w:tcPr>
          <w:p w14:paraId="73F5301A" w14:textId="77777777" w:rsidR="004274FF" w:rsidRDefault="00000000">
            <w:r>
              <w:rPr>
                <w:b/>
              </w:rPr>
              <w:t>Personas trabajadoras evaluadas</w:t>
            </w:r>
          </w:p>
        </w:tc>
        <w:tc>
          <w:tcPr>
            <w:tcW w:w="4680" w:type="dxa"/>
          </w:tcPr>
          <w:p w14:paraId="2043471D" w14:textId="77777777" w:rsidR="004274FF" w:rsidRDefault="00000000">
            <w:r>
              <w:t>[Numero]</w:t>
            </w:r>
          </w:p>
        </w:tc>
      </w:tr>
      <w:tr w:rsidR="004274FF" w14:paraId="23EC1FEA" w14:textId="77777777">
        <w:tc>
          <w:tcPr>
            <w:tcW w:w="4680" w:type="dxa"/>
          </w:tcPr>
          <w:p w14:paraId="746EFB4A" w14:textId="77777777" w:rsidR="004274FF" w:rsidRPr="00A72190" w:rsidRDefault="00000000">
            <w:pPr>
              <w:rPr>
                <w:lang w:val="es-MX"/>
              </w:rPr>
            </w:pPr>
            <w:r w:rsidRPr="00A72190">
              <w:rPr>
                <w:b/>
                <w:lang w:val="es-MX"/>
              </w:rPr>
              <w:t xml:space="preserve">Criterio de </w:t>
            </w:r>
            <w:proofErr w:type="spellStart"/>
            <w:r w:rsidRPr="00A72190">
              <w:rPr>
                <w:b/>
                <w:lang w:val="es-MX"/>
              </w:rPr>
              <w:t>identificacion</w:t>
            </w:r>
            <w:proofErr w:type="spellEnd"/>
            <w:r w:rsidRPr="00A72190">
              <w:rPr>
                <w:b/>
                <w:lang w:val="es-MX"/>
              </w:rPr>
              <w:t xml:space="preserve"> de </w:t>
            </w:r>
            <w:proofErr w:type="spellStart"/>
            <w:r w:rsidRPr="00A72190">
              <w:rPr>
                <w:b/>
                <w:lang w:val="es-MX"/>
              </w:rPr>
              <w:t>exposicion</w:t>
            </w:r>
            <w:proofErr w:type="spellEnd"/>
          </w:p>
        </w:tc>
        <w:tc>
          <w:tcPr>
            <w:tcW w:w="4680" w:type="dxa"/>
          </w:tcPr>
          <w:p w14:paraId="60AB3A65" w14:textId="77777777" w:rsidR="004274FF" w:rsidRDefault="00000000">
            <w:r>
              <w:t>[</w:t>
            </w:r>
            <w:proofErr w:type="spellStart"/>
            <w:r>
              <w:t>Criterio</w:t>
            </w:r>
            <w:proofErr w:type="spellEnd"/>
            <w:r>
              <w:t>]</w:t>
            </w:r>
          </w:p>
        </w:tc>
      </w:tr>
      <w:tr w:rsidR="004274FF" w14:paraId="4C64734C" w14:textId="77777777">
        <w:tc>
          <w:tcPr>
            <w:tcW w:w="4680" w:type="dxa"/>
          </w:tcPr>
          <w:p w14:paraId="34912B13" w14:textId="77777777" w:rsidR="004274FF" w:rsidRDefault="00000000">
            <w:r>
              <w:rPr>
                <w:b/>
              </w:rPr>
              <w:t>Exclusiones (si aplica)</w:t>
            </w:r>
          </w:p>
        </w:tc>
        <w:tc>
          <w:tcPr>
            <w:tcW w:w="4680" w:type="dxa"/>
          </w:tcPr>
          <w:p w14:paraId="402E544A" w14:textId="77777777" w:rsidR="004274FF" w:rsidRDefault="00000000">
            <w:r>
              <w:t>[Area/Puesto excluido - Justificacion]</w:t>
            </w:r>
          </w:p>
        </w:tc>
      </w:tr>
    </w:tbl>
    <w:p w14:paraId="44A81156" w14:textId="77777777" w:rsidR="004274FF" w:rsidRDefault="00000000">
      <w:pPr>
        <w:pStyle w:val="Ttulo2"/>
        <w:spacing w:after="120"/>
      </w:pPr>
      <w:r>
        <w:t>0.3 Control de versiones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560"/>
        <w:gridCol w:w="1677"/>
        <w:gridCol w:w="1560"/>
        <w:gridCol w:w="1560"/>
        <w:gridCol w:w="1560"/>
        <w:gridCol w:w="1560"/>
      </w:tblGrid>
      <w:tr w:rsidR="004274FF" w14:paraId="720D5E2F" w14:textId="77777777">
        <w:tc>
          <w:tcPr>
            <w:tcW w:w="1560" w:type="dxa"/>
            <w:shd w:val="clear" w:color="auto" w:fill="D9E1F2"/>
          </w:tcPr>
          <w:p w14:paraId="7EADEB34" w14:textId="77777777" w:rsidR="004274FF" w:rsidRDefault="00000000">
            <w:r>
              <w:rPr>
                <w:b/>
              </w:rPr>
              <w:t>Version</w:t>
            </w:r>
          </w:p>
        </w:tc>
        <w:tc>
          <w:tcPr>
            <w:tcW w:w="1560" w:type="dxa"/>
            <w:shd w:val="clear" w:color="auto" w:fill="D9E1F2"/>
          </w:tcPr>
          <w:p w14:paraId="7125175C" w14:textId="77777777" w:rsidR="004274FF" w:rsidRDefault="00000000">
            <w:r>
              <w:rPr>
                <w:b/>
              </w:rPr>
              <w:t>Fecha</w:t>
            </w:r>
          </w:p>
        </w:tc>
        <w:tc>
          <w:tcPr>
            <w:tcW w:w="1560" w:type="dxa"/>
            <w:shd w:val="clear" w:color="auto" w:fill="D9E1F2"/>
          </w:tcPr>
          <w:p w14:paraId="36FE0CCC" w14:textId="77777777" w:rsidR="004274FF" w:rsidRDefault="00000000">
            <w:r>
              <w:rPr>
                <w:b/>
              </w:rPr>
              <w:t>Responsable</w:t>
            </w:r>
          </w:p>
        </w:tc>
        <w:tc>
          <w:tcPr>
            <w:tcW w:w="1560" w:type="dxa"/>
            <w:shd w:val="clear" w:color="auto" w:fill="D9E1F2"/>
          </w:tcPr>
          <w:p w14:paraId="4B3DC8FF" w14:textId="77777777" w:rsidR="004274FF" w:rsidRDefault="00000000">
            <w:r>
              <w:rPr>
                <w:b/>
              </w:rPr>
              <w:t>Descripcion del cambio</w:t>
            </w:r>
          </w:p>
        </w:tc>
        <w:tc>
          <w:tcPr>
            <w:tcW w:w="1560" w:type="dxa"/>
            <w:shd w:val="clear" w:color="auto" w:fill="D9E1F2"/>
          </w:tcPr>
          <w:p w14:paraId="1C54C524" w14:textId="77777777" w:rsidR="004274FF" w:rsidRDefault="00000000">
            <w:r>
              <w:rPr>
                <w:b/>
              </w:rPr>
              <w:t>Motivo</w:t>
            </w:r>
          </w:p>
        </w:tc>
        <w:tc>
          <w:tcPr>
            <w:tcW w:w="1560" w:type="dxa"/>
            <w:shd w:val="clear" w:color="auto" w:fill="D9E1F2"/>
          </w:tcPr>
          <w:p w14:paraId="7B1BBC22" w14:textId="77777777" w:rsidR="004274FF" w:rsidRDefault="00000000">
            <w:r>
              <w:rPr>
                <w:b/>
              </w:rPr>
              <w:t>Autorizo</w:t>
            </w:r>
          </w:p>
        </w:tc>
      </w:tr>
      <w:tr w:rsidR="004274FF" w14:paraId="35053836" w14:textId="77777777">
        <w:tc>
          <w:tcPr>
            <w:tcW w:w="1560" w:type="dxa"/>
          </w:tcPr>
          <w:p w14:paraId="05E31867" w14:textId="77777777" w:rsidR="004274FF" w:rsidRDefault="00000000">
            <w:r>
              <w:t>[V1.0]</w:t>
            </w:r>
          </w:p>
        </w:tc>
        <w:tc>
          <w:tcPr>
            <w:tcW w:w="1560" w:type="dxa"/>
          </w:tcPr>
          <w:p w14:paraId="742BED79" w14:textId="77777777" w:rsidR="004274FF" w:rsidRDefault="00000000">
            <w:r>
              <w:t>[DD/MM/AAAA]</w:t>
            </w:r>
          </w:p>
        </w:tc>
        <w:tc>
          <w:tcPr>
            <w:tcW w:w="1560" w:type="dxa"/>
          </w:tcPr>
          <w:p w14:paraId="544234CA" w14:textId="77777777" w:rsidR="004274FF" w:rsidRDefault="00000000">
            <w:r>
              <w:t>[Nombre]</w:t>
            </w:r>
          </w:p>
        </w:tc>
        <w:tc>
          <w:tcPr>
            <w:tcW w:w="1560" w:type="dxa"/>
          </w:tcPr>
          <w:p w14:paraId="0AF010B6" w14:textId="77777777" w:rsidR="004274FF" w:rsidRDefault="00000000">
            <w:r>
              <w:t>Integracion inicial del expediente</w:t>
            </w:r>
          </w:p>
        </w:tc>
        <w:tc>
          <w:tcPr>
            <w:tcW w:w="1560" w:type="dxa"/>
          </w:tcPr>
          <w:p w14:paraId="36BDDC1A" w14:textId="77777777" w:rsidR="004274FF" w:rsidRDefault="00000000">
            <w:r>
              <w:t>[Motivo]</w:t>
            </w:r>
          </w:p>
        </w:tc>
        <w:tc>
          <w:tcPr>
            <w:tcW w:w="1560" w:type="dxa"/>
          </w:tcPr>
          <w:p w14:paraId="2CB19DF3" w14:textId="77777777" w:rsidR="004274FF" w:rsidRDefault="00000000">
            <w:r>
              <w:t>[Nombre]</w:t>
            </w:r>
          </w:p>
        </w:tc>
      </w:tr>
      <w:tr w:rsidR="004274FF" w14:paraId="65164D78" w14:textId="77777777">
        <w:tc>
          <w:tcPr>
            <w:tcW w:w="1560" w:type="dxa"/>
          </w:tcPr>
          <w:p w14:paraId="244A4DA7" w14:textId="77777777" w:rsidR="004274FF" w:rsidRDefault="00000000">
            <w:r>
              <w:t>[V1.1]</w:t>
            </w:r>
          </w:p>
        </w:tc>
        <w:tc>
          <w:tcPr>
            <w:tcW w:w="1560" w:type="dxa"/>
          </w:tcPr>
          <w:p w14:paraId="5191D7EF" w14:textId="77777777" w:rsidR="004274FF" w:rsidRDefault="00000000">
            <w:r>
              <w:t>[DD/MM/AAAA]</w:t>
            </w:r>
          </w:p>
        </w:tc>
        <w:tc>
          <w:tcPr>
            <w:tcW w:w="1560" w:type="dxa"/>
          </w:tcPr>
          <w:p w14:paraId="6315C49D" w14:textId="77777777" w:rsidR="004274FF" w:rsidRDefault="00000000">
            <w:r>
              <w:t>[Nombre]</w:t>
            </w:r>
          </w:p>
        </w:tc>
        <w:tc>
          <w:tcPr>
            <w:tcW w:w="1560" w:type="dxa"/>
          </w:tcPr>
          <w:p w14:paraId="55249E3D" w14:textId="77777777" w:rsidR="004274FF" w:rsidRDefault="00000000">
            <w:r>
              <w:t>[Cambio relevante]</w:t>
            </w:r>
          </w:p>
        </w:tc>
        <w:tc>
          <w:tcPr>
            <w:tcW w:w="1560" w:type="dxa"/>
          </w:tcPr>
          <w:p w14:paraId="78D776E1" w14:textId="77777777" w:rsidR="004274FF" w:rsidRDefault="00000000">
            <w:r>
              <w:t>[Motivo]</w:t>
            </w:r>
          </w:p>
        </w:tc>
        <w:tc>
          <w:tcPr>
            <w:tcW w:w="1560" w:type="dxa"/>
          </w:tcPr>
          <w:p w14:paraId="7CF88514" w14:textId="77777777" w:rsidR="004274FF" w:rsidRDefault="00000000">
            <w:r>
              <w:t>[Nombre]</w:t>
            </w:r>
          </w:p>
        </w:tc>
      </w:tr>
      <w:tr w:rsidR="004274FF" w14:paraId="3C3B8A7B" w14:textId="77777777">
        <w:tc>
          <w:tcPr>
            <w:tcW w:w="1560" w:type="dxa"/>
          </w:tcPr>
          <w:p w14:paraId="23A6E284" w14:textId="77777777" w:rsidR="004274FF" w:rsidRDefault="00000000">
            <w:r>
              <w:t>[V2.0]</w:t>
            </w:r>
          </w:p>
        </w:tc>
        <w:tc>
          <w:tcPr>
            <w:tcW w:w="1560" w:type="dxa"/>
          </w:tcPr>
          <w:p w14:paraId="544CA756" w14:textId="77777777" w:rsidR="004274FF" w:rsidRDefault="00000000">
            <w:r>
              <w:t>[DD/MM/AAAA]</w:t>
            </w:r>
          </w:p>
        </w:tc>
        <w:tc>
          <w:tcPr>
            <w:tcW w:w="1560" w:type="dxa"/>
          </w:tcPr>
          <w:p w14:paraId="1BBC6FBA" w14:textId="77777777" w:rsidR="004274FF" w:rsidRDefault="00000000">
            <w:r>
              <w:t>[Nombre]</w:t>
            </w:r>
          </w:p>
        </w:tc>
        <w:tc>
          <w:tcPr>
            <w:tcW w:w="1560" w:type="dxa"/>
          </w:tcPr>
          <w:p w14:paraId="2716F21D" w14:textId="77777777" w:rsidR="004274FF" w:rsidRDefault="00000000">
            <w:r>
              <w:t>[Cambio relevante]</w:t>
            </w:r>
          </w:p>
        </w:tc>
        <w:tc>
          <w:tcPr>
            <w:tcW w:w="1560" w:type="dxa"/>
          </w:tcPr>
          <w:p w14:paraId="3652F736" w14:textId="77777777" w:rsidR="004274FF" w:rsidRDefault="00000000">
            <w:r>
              <w:t>[Motivo]</w:t>
            </w:r>
          </w:p>
        </w:tc>
        <w:tc>
          <w:tcPr>
            <w:tcW w:w="1560" w:type="dxa"/>
          </w:tcPr>
          <w:p w14:paraId="27E2A0B2" w14:textId="77777777" w:rsidR="004274FF" w:rsidRDefault="00000000">
            <w:r>
              <w:t>[Nombre]</w:t>
            </w:r>
          </w:p>
        </w:tc>
      </w:tr>
    </w:tbl>
    <w:p w14:paraId="533C64E7" w14:textId="77777777" w:rsidR="004274FF" w:rsidRDefault="00000000">
      <w:pPr>
        <w:spacing w:after="80"/>
      </w:pPr>
      <w:r>
        <w:br w:type="page"/>
      </w:r>
    </w:p>
    <w:p w14:paraId="4EF7D20D" w14:textId="77777777" w:rsidR="004274FF" w:rsidRDefault="00000000">
      <w:pPr>
        <w:pStyle w:val="Ttulo1"/>
        <w:spacing w:before="200" w:after="120"/>
      </w:pPr>
      <w:r>
        <w:lastRenderedPageBreak/>
        <w:t>1. Marco Normativo Aplicable</w:t>
      </w:r>
    </w:p>
    <w:p w14:paraId="1442184A" w14:textId="77777777" w:rsidR="004274FF" w:rsidRPr="00A72190" w:rsidRDefault="00000000">
      <w:pPr>
        <w:pStyle w:val="Ttulo2"/>
        <w:spacing w:after="120"/>
        <w:rPr>
          <w:lang w:val="es-MX"/>
        </w:rPr>
      </w:pPr>
      <w:r w:rsidRPr="00A72190">
        <w:rPr>
          <w:lang w:val="es-MX"/>
        </w:rPr>
        <w:t>1.1 Reforma a la Ley Federal del Trabajo relacionada con "Ley Silla" (extractos aplicables)</w:t>
      </w:r>
    </w:p>
    <w:p w14:paraId="46AA8102" w14:textId="77777777" w:rsidR="004274FF" w:rsidRPr="00A72190" w:rsidRDefault="00000000">
      <w:pPr>
        <w:spacing w:after="80"/>
        <w:rPr>
          <w:lang w:val="es-MX"/>
        </w:rPr>
      </w:pPr>
      <w:r w:rsidRPr="00A72190">
        <w:rPr>
          <w:lang w:val="es-MX"/>
        </w:rPr>
        <w:t>Anexo normativo: [Archivo PDF con extractos aplicables / referencia a carpeta 01_Marco_Normativo].</w:t>
      </w:r>
    </w:p>
    <w:p w14:paraId="1624176D" w14:textId="77777777" w:rsidR="004274FF" w:rsidRDefault="00000000">
      <w:pPr>
        <w:spacing w:after="80"/>
      </w:pPr>
      <w:proofErr w:type="spellStart"/>
      <w:r>
        <w:t>Contenido</w:t>
      </w:r>
      <w:proofErr w:type="spellEnd"/>
      <w:r>
        <w:t xml:space="preserve"> </w:t>
      </w:r>
      <w:proofErr w:type="spellStart"/>
      <w:r>
        <w:t>integrado</w:t>
      </w:r>
      <w:proofErr w:type="spellEnd"/>
      <w:r>
        <w:t xml:space="preserve"> al </w:t>
      </w:r>
      <w:proofErr w:type="spellStart"/>
      <w:r>
        <w:t>expediente</w:t>
      </w:r>
      <w:proofErr w:type="spellEnd"/>
      <w:r>
        <w:t>:</w:t>
      </w:r>
    </w:p>
    <w:p w14:paraId="01A36115" w14:textId="77777777" w:rsidR="004274FF" w:rsidRPr="00A72190" w:rsidRDefault="00000000">
      <w:pPr>
        <w:pStyle w:val="Listaconvietas"/>
        <w:spacing w:after="80"/>
        <w:rPr>
          <w:lang w:val="es-MX"/>
        </w:rPr>
      </w:pPr>
      <w:proofErr w:type="spellStart"/>
      <w:r w:rsidRPr="00A72190">
        <w:rPr>
          <w:lang w:val="es-MX"/>
        </w:rPr>
        <w:t>Obligacion</w:t>
      </w:r>
      <w:proofErr w:type="spellEnd"/>
      <w:r w:rsidRPr="00A72190">
        <w:rPr>
          <w:lang w:val="es-MX"/>
        </w:rPr>
        <w:t xml:space="preserve"> de proveer asientos o sillas con respaldo en </w:t>
      </w:r>
      <w:proofErr w:type="spellStart"/>
      <w:r w:rsidRPr="00A72190">
        <w:rPr>
          <w:lang w:val="es-MX"/>
        </w:rPr>
        <w:t>numero</w:t>
      </w:r>
      <w:proofErr w:type="spellEnd"/>
      <w:r w:rsidRPr="00A72190">
        <w:rPr>
          <w:lang w:val="es-MX"/>
        </w:rPr>
        <w:t xml:space="preserve"> suficiente y a </w:t>
      </w:r>
      <w:proofErr w:type="spellStart"/>
      <w:r w:rsidRPr="00A72190">
        <w:rPr>
          <w:lang w:val="es-MX"/>
        </w:rPr>
        <w:t>disposicion</w:t>
      </w:r>
      <w:proofErr w:type="spellEnd"/>
      <w:r w:rsidRPr="00A72190">
        <w:rPr>
          <w:lang w:val="es-MX"/>
        </w:rPr>
        <w:t>.</w:t>
      </w:r>
    </w:p>
    <w:p w14:paraId="73D003BF" w14:textId="77777777" w:rsidR="004274FF" w:rsidRPr="00A72190" w:rsidRDefault="00000000">
      <w:pPr>
        <w:pStyle w:val="Listaconvietas"/>
        <w:spacing w:after="80"/>
        <w:rPr>
          <w:lang w:val="es-MX"/>
        </w:rPr>
      </w:pPr>
      <w:proofErr w:type="spellStart"/>
      <w:r w:rsidRPr="00A72190">
        <w:rPr>
          <w:lang w:val="es-MX"/>
        </w:rPr>
        <w:t>Obligacion</w:t>
      </w:r>
      <w:proofErr w:type="spellEnd"/>
      <w:r w:rsidRPr="00A72190">
        <w:rPr>
          <w:lang w:val="es-MX"/>
        </w:rPr>
        <w:t xml:space="preserve"> de establecer periodos obligatorios de reposo durante la jornada.</w:t>
      </w:r>
    </w:p>
    <w:p w14:paraId="0E2C9B2B" w14:textId="77777777" w:rsidR="004274FF" w:rsidRPr="00A72190" w:rsidRDefault="00000000">
      <w:pPr>
        <w:pStyle w:val="Listaconvietas"/>
        <w:spacing w:after="80"/>
        <w:rPr>
          <w:lang w:val="es-MX"/>
        </w:rPr>
      </w:pPr>
      <w:proofErr w:type="spellStart"/>
      <w:r w:rsidRPr="00A72190">
        <w:rPr>
          <w:lang w:val="es-MX"/>
        </w:rPr>
        <w:t>Prohibicion</w:t>
      </w:r>
      <w:proofErr w:type="spellEnd"/>
      <w:r w:rsidRPr="00A72190">
        <w:rPr>
          <w:lang w:val="es-MX"/>
        </w:rPr>
        <w:t xml:space="preserve"> de obligar a permanecer de pie toda la jornada y de impedir tomar asiento </w:t>
      </w:r>
      <w:proofErr w:type="spellStart"/>
      <w:r w:rsidRPr="00A72190">
        <w:rPr>
          <w:lang w:val="es-MX"/>
        </w:rPr>
        <w:t>periodicamente</w:t>
      </w:r>
      <w:proofErr w:type="spellEnd"/>
      <w:r w:rsidRPr="00A72190">
        <w:rPr>
          <w:lang w:val="es-MX"/>
        </w:rPr>
        <w:t>.</w:t>
      </w:r>
    </w:p>
    <w:p w14:paraId="60498B79" w14:textId="77777777" w:rsidR="004274FF" w:rsidRPr="00A72190" w:rsidRDefault="00000000">
      <w:pPr>
        <w:pStyle w:val="Listaconvietas"/>
        <w:spacing w:after="80"/>
        <w:rPr>
          <w:lang w:val="es-MX"/>
        </w:rPr>
      </w:pPr>
      <w:proofErr w:type="spellStart"/>
      <w:r w:rsidRPr="00A72190">
        <w:rPr>
          <w:lang w:val="es-MX"/>
        </w:rPr>
        <w:t>Obligacion</w:t>
      </w:r>
      <w:proofErr w:type="spellEnd"/>
      <w:r w:rsidRPr="00A72190">
        <w:rPr>
          <w:lang w:val="es-MX"/>
        </w:rPr>
        <w:t xml:space="preserve"> de adecuar el Reglamento Interior en lo aplicable.</w:t>
      </w:r>
    </w:p>
    <w:p w14:paraId="00788C69" w14:textId="77777777" w:rsidR="004274FF" w:rsidRPr="00A72190" w:rsidRDefault="00000000">
      <w:pPr>
        <w:pStyle w:val="Ttulo2"/>
        <w:spacing w:after="120"/>
        <w:rPr>
          <w:lang w:val="es-MX"/>
        </w:rPr>
      </w:pPr>
      <w:r w:rsidRPr="00A72190">
        <w:rPr>
          <w:lang w:val="es-MX"/>
        </w:rPr>
        <w:t xml:space="preserve">1.2 Disposiciones STPS sobre factores de riesgo por </w:t>
      </w:r>
      <w:proofErr w:type="spellStart"/>
      <w:r w:rsidRPr="00A72190">
        <w:rPr>
          <w:lang w:val="es-MX"/>
        </w:rPr>
        <w:t>bipedestacion</w:t>
      </w:r>
      <w:proofErr w:type="spellEnd"/>
      <w:r w:rsidRPr="00A72190">
        <w:rPr>
          <w:lang w:val="es-MX"/>
        </w:rPr>
        <w:t xml:space="preserve"> (texto aplicable)</w:t>
      </w:r>
    </w:p>
    <w:p w14:paraId="2BAF3764" w14:textId="77777777" w:rsidR="004274FF" w:rsidRPr="00A72190" w:rsidRDefault="00000000">
      <w:pPr>
        <w:spacing w:after="80"/>
        <w:rPr>
          <w:lang w:val="es-MX"/>
        </w:rPr>
      </w:pPr>
      <w:r w:rsidRPr="00A72190">
        <w:rPr>
          <w:lang w:val="es-MX"/>
        </w:rPr>
        <w:t>Anexo normativo: [Archivo PDF del instrumento STPS / referencia a carpeta 01_Marco_Normativo].</w:t>
      </w:r>
    </w:p>
    <w:p w14:paraId="7BECC759" w14:textId="77777777" w:rsidR="004274FF" w:rsidRPr="00A72190" w:rsidRDefault="00000000">
      <w:pPr>
        <w:spacing w:after="80"/>
        <w:rPr>
          <w:lang w:val="es-MX"/>
        </w:rPr>
      </w:pPr>
      <w:r w:rsidRPr="00A72190">
        <w:rPr>
          <w:lang w:val="es-MX"/>
        </w:rPr>
        <w:t xml:space="preserve">Contenido integrado al expediente: procedimiento de </w:t>
      </w:r>
      <w:proofErr w:type="spellStart"/>
      <w:r w:rsidRPr="00A72190">
        <w:rPr>
          <w:lang w:val="es-MX"/>
        </w:rPr>
        <w:t>analisis</w:t>
      </w:r>
      <w:proofErr w:type="spellEnd"/>
      <w:r w:rsidRPr="00A72190">
        <w:rPr>
          <w:lang w:val="es-MX"/>
        </w:rPr>
        <w:t xml:space="preserve">, actas de recorrido, </w:t>
      </w:r>
      <w:proofErr w:type="spellStart"/>
      <w:r w:rsidRPr="00A72190">
        <w:rPr>
          <w:lang w:val="es-MX"/>
        </w:rPr>
        <w:t>evaluacion</w:t>
      </w:r>
      <w:proofErr w:type="spellEnd"/>
      <w:r w:rsidRPr="00A72190">
        <w:rPr>
          <w:lang w:val="es-MX"/>
        </w:rPr>
        <w:t xml:space="preserve"> por puntaje (siete condicionantes), </w:t>
      </w:r>
      <w:proofErr w:type="spellStart"/>
      <w:r w:rsidRPr="00A72190">
        <w:rPr>
          <w:lang w:val="es-MX"/>
        </w:rPr>
        <w:t>determinacion</w:t>
      </w:r>
      <w:proofErr w:type="spellEnd"/>
      <w:r w:rsidRPr="00A72190">
        <w:rPr>
          <w:lang w:val="es-MX"/>
        </w:rPr>
        <w:t xml:space="preserve"> de medidas y </w:t>
      </w:r>
      <w:proofErr w:type="spellStart"/>
      <w:r w:rsidRPr="00A72190">
        <w:rPr>
          <w:lang w:val="es-MX"/>
        </w:rPr>
        <w:t>canalizacion</w:t>
      </w:r>
      <w:proofErr w:type="spellEnd"/>
      <w:r w:rsidRPr="00A72190">
        <w:rPr>
          <w:lang w:val="es-MX"/>
        </w:rPr>
        <w:t xml:space="preserve"> cuando existan signos o </w:t>
      </w:r>
      <w:proofErr w:type="spellStart"/>
      <w:r w:rsidRPr="00A72190">
        <w:rPr>
          <w:lang w:val="es-MX"/>
        </w:rPr>
        <w:t>sintomas</w:t>
      </w:r>
      <w:proofErr w:type="spellEnd"/>
      <w:r w:rsidRPr="00A72190">
        <w:rPr>
          <w:lang w:val="es-MX"/>
        </w:rPr>
        <w:t>.</w:t>
      </w:r>
    </w:p>
    <w:p w14:paraId="45A8ACBC" w14:textId="77777777" w:rsidR="004274FF" w:rsidRPr="00A72190" w:rsidRDefault="00000000">
      <w:pPr>
        <w:pStyle w:val="Ttulo2"/>
        <w:spacing w:after="120"/>
        <w:rPr>
          <w:lang w:val="es-MX"/>
        </w:rPr>
      </w:pPr>
      <w:r w:rsidRPr="00A72190">
        <w:rPr>
          <w:lang w:val="es-MX"/>
        </w:rPr>
        <w:t>1.3 Referencias normativas citadas por las Disposiciones</w:t>
      </w:r>
    </w:p>
    <w:p w14:paraId="72F79337" w14:textId="77777777" w:rsidR="004274FF" w:rsidRPr="00A72190" w:rsidRDefault="00000000">
      <w:pPr>
        <w:spacing w:after="80"/>
        <w:rPr>
          <w:lang w:val="es-MX"/>
        </w:rPr>
      </w:pPr>
      <w:r w:rsidRPr="00A72190">
        <w:rPr>
          <w:lang w:val="es-MX"/>
        </w:rPr>
        <w:t>Referencias a normas y documentos relacionados:</w:t>
      </w:r>
    </w:p>
    <w:p w14:paraId="1ED7ACE7" w14:textId="77777777" w:rsidR="004274FF" w:rsidRDefault="00000000">
      <w:pPr>
        <w:pStyle w:val="Listaconvietas"/>
        <w:spacing w:after="80"/>
      </w:pPr>
      <w:r>
        <w:t>NOM-017-STPS</w:t>
      </w:r>
    </w:p>
    <w:p w14:paraId="5310E093" w14:textId="77777777" w:rsidR="004274FF" w:rsidRDefault="00000000">
      <w:pPr>
        <w:pStyle w:val="Listaconvietas"/>
        <w:spacing w:after="80"/>
      </w:pPr>
      <w:r>
        <w:t>NOM-019-STPS</w:t>
      </w:r>
    </w:p>
    <w:p w14:paraId="49844C41" w14:textId="77777777" w:rsidR="004274FF" w:rsidRDefault="00000000">
      <w:pPr>
        <w:pStyle w:val="Listaconvietas"/>
        <w:spacing w:after="80"/>
      </w:pPr>
      <w:r>
        <w:t>NOM-030-STPS</w:t>
      </w:r>
    </w:p>
    <w:p w14:paraId="736E462E" w14:textId="77777777" w:rsidR="004274FF" w:rsidRPr="00A72190" w:rsidRDefault="00000000">
      <w:pPr>
        <w:pStyle w:val="Listaconvietas"/>
        <w:spacing w:after="80"/>
        <w:rPr>
          <w:lang w:val="es-MX"/>
        </w:rPr>
      </w:pPr>
      <w:r w:rsidRPr="00A72190">
        <w:rPr>
          <w:lang w:val="es-MX"/>
        </w:rPr>
        <w:t>[Otras referencias citadas en el instrumento aplicable]</w:t>
      </w:r>
    </w:p>
    <w:p w14:paraId="68875A7B" w14:textId="77777777" w:rsidR="004274FF" w:rsidRPr="00A72190" w:rsidRDefault="00000000">
      <w:pPr>
        <w:pStyle w:val="Ttulo2"/>
        <w:spacing w:after="120"/>
        <w:rPr>
          <w:lang w:val="es-MX"/>
        </w:rPr>
      </w:pPr>
      <w:r w:rsidRPr="00A72190">
        <w:rPr>
          <w:lang w:val="es-MX"/>
        </w:rPr>
        <w:t xml:space="preserve">1.4 Matriz de obligaciones </w:t>
      </w:r>
      <w:proofErr w:type="spellStart"/>
      <w:r w:rsidRPr="00A72190">
        <w:rPr>
          <w:lang w:val="es-MX"/>
        </w:rPr>
        <w:t>mandatorias</w:t>
      </w:r>
      <w:proofErr w:type="spellEnd"/>
      <w:r w:rsidRPr="00A72190">
        <w:rPr>
          <w:lang w:val="es-MX"/>
        </w:rPr>
        <w:t xml:space="preserve"> (LFT vs Disposiciones) con evidencias a generar</w:t>
      </w:r>
    </w:p>
    <w:p w14:paraId="2BA6FF9F" w14:textId="77777777" w:rsidR="004274FF" w:rsidRPr="00A72190" w:rsidRDefault="00000000">
      <w:pPr>
        <w:spacing w:after="80"/>
        <w:rPr>
          <w:lang w:val="es-MX"/>
        </w:rPr>
      </w:pPr>
      <w:r w:rsidRPr="00A72190">
        <w:rPr>
          <w:lang w:val="es-MX"/>
        </w:rPr>
        <w:t>Matriz de control de cumplimiento y evidencias: [Archivo "01_04_Matriz_Obligaciones_Evidencias.xlsx"].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572"/>
        <w:gridCol w:w="1560"/>
        <w:gridCol w:w="1560"/>
        <w:gridCol w:w="1560"/>
        <w:gridCol w:w="1560"/>
        <w:gridCol w:w="1560"/>
      </w:tblGrid>
      <w:tr w:rsidR="004274FF" w14:paraId="1F1C033F" w14:textId="77777777">
        <w:tc>
          <w:tcPr>
            <w:tcW w:w="1560" w:type="dxa"/>
            <w:shd w:val="clear" w:color="auto" w:fill="D9E1F2"/>
          </w:tcPr>
          <w:p w14:paraId="40A92F8F" w14:textId="77777777" w:rsidR="004274FF" w:rsidRDefault="00000000">
            <w:r>
              <w:rPr>
                <w:b/>
              </w:rPr>
              <w:t>Obligacion</w:t>
            </w:r>
          </w:p>
        </w:tc>
        <w:tc>
          <w:tcPr>
            <w:tcW w:w="1560" w:type="dxa"/>
            <w:shd w:val="clear" w:color="auto" w:fill="D9E1F2"/>
          </w:tcPr>
          <w:p w14:paraId="35924EA7" w14:textId="77777777" w:rsidR="004274FF" w:rsidRDefault="00000000">
            <w:r>
              <w:rPr>
                <w:b/>
              </w:rPr>
              <w:t>Fuente</w:t>
            </w:r>
          </w:p>
        </w:tc>
        <w:tc>
          <w:tcPr>
            <w:tcW w:w="1560" w:type="dxa"/>
            <w:shd w:val="clear" w:color="auto" w:fill="D9E1F2"/>
          </w:tcPr>
          <w:p w14:paraId="48E01E01" w14:textId="77777777" w:rsidR="004274FF" w:rsidRDefault="00000000">
            <w:r>
              <w:rPr>
                <w:b/>
              </w:rPr>
              <w:t>Evidencia en expediente</w:t>
            </w:r>
          </w:p>
        </w:tc>
        <w:tc>
          <w:tcPr>
            <w:tcW w:w="1560" w:type="dxa"/>
            <w:shd w:val="clear" w:color="auto" w:fill="D9E1F2"/>
          </w:tcPr>
          <w:p w14:paraId="58EBF530" w14:textId="77777777" w:rsidR="004274FF" w:rsidRDefault="00000000">
            <w:r>
              <w:rPr>
                <w:b/>
              </w:rPr>
              <w:t>Seccion</w:t>
            </w:r>
          </w:p>
        </w:tc>
        <w:tc>
          <w:tcPr>
            <w:tcW w:w="1560" w:type="dxa"/>
            <w:shd w:val="clear" w:color="auto" w:fill="D9E1F2"/>
          </w:tcPr>
          <w:p w14:paraId="6F2A10B2" w14:textId="77777777" w:rsidR="004274FF" w:rsidRDefault="00000000">
            <w:r>
              <w:rPr>
                <w:b/>
              </w:rPr>
              <w:t>Responsable</w:t>
            </w:r>
          </w:p>
        </w:tc>
        <w:tc>
          <w:tcPr>
            <w:tcW w:w="1560" w:type="dxa"/>
            <w:shd w:val="clear" w:color="auto" w:fill="D9E1F2"/>
          </w:tcPr>
          <w:p w14:paraId="3BCF69D6" w14:textId="77777777" w:rsidR="004274FF" w:rsidRDefault="00000000">
            <w:r>
              <w:rPr>
                <w:b/>
              </w:rPr>
              <w:t>Estatus</w:t>
            </w:r>
          </w:p>
        </w:tc>
      </w:tr>
      <w:tr w:rsidR="004274FF" w14:paraId="06F54852" w14:textId="77777777">
        <w:tc>
          <w:tcPr>
            <w:tcW w:w="1560" w:type="dxa"/>
          </w:tcPr>
          <w:p w14:paraId="10B54CD3" w14:textId="77777777" w:rsidR="004274FF" w:rsidRPr="00A72190" w:rsidRDefault="00000000">
            <w:pPr>
              <w:rPr>
                <w:lang w:val="es-MX"/>
              </w:rPr>
            </w:pPr>
            <w:r w:rsidRPr="00A72190">
              <w:rPr>
                <w:lang w:val="es-MX"/>
              </w:rPr>
              <w:t xml:space="preserve">Asientos/sillas con respaldo en </w:t>
            </w:r>
            <w:proofErr w:type="spellStart"/>
            <w:r w:rsidRPr="00A72190">
              <w:rPr>
                <w:lang w:val="es-MX"/>
              </w:rPr>
              <w:t>numero</w:t>
            </w:r>
            <w:proofErr w:type="spellEnd"/>
            <w:r w:rsidRPr="00A72190">
              <w:rPr>
                <w:lang w:val="es-MX"/>
              </w:rPr>
              <w:t xml:space="preserve"> suficiente y a </w:t>
            </w:r>
            <w:proofErr w:type="spellStart"/>
            <w:r w:rsidRPr="00A72190">
              <w:rPr>
                <w:lang w:val="es-MX"/>
              </w:rPr>
              <w:t>disposicion</w:t>
            </w:r>
            <w:proofErr w:type="spellEnd"/>
          </w:p>
        </w:tc>
        <w:tc>
          <w:tcPr>
            <w:tcW w:w="1560" w:type="dxa"/>
          </w:tcPr>
          <w:p w14:paraId="1650F254" w14:textId="77777777" w:rsidR="004274FF" w:rsidRDefault="00000000">
            <w:r>
              <w:t>LFT</w:t>
            </w:r>
          </w:p>
        </w:tc>
        <w:tc>
          <w:tcPr>
            <w:tcW w:w="1560" w:type="dxa"/>
          </w:tcPr>
          <w:p w14:paraId="3A6D326B" w14:textId="77777777" w:rsidR="004274FF" w:rsidRPr="00A72190" w:rsidRDefault="00000000">
            <w:pPr>
              <w:rPr>
                <w:lang w:val="es-MX"/>
              </w:rPr>
            </w:pPr>
            <w:r w:rsidRPr="00A72190">
              <w:rPr>
                <w:lang w:val="es-MX"/>
              </w:rPr>
              <w:t xml:space="preserve">[Inventario, </w:t>
            </w:r>
            <w:proofErr w:type="gramStart"/>
            <w:r w:rsidRPr="00A72190">
              <w:rPr>
                <w:lang w:val="es-MX"/>
              </w:rPr>
              <w:t>matriz requeridas</w:t>
            </w:r>
            <w:proofErr w:type="gramEnd"/>
            <w:r w:rsidRPr="00A72190">
              <w:rPr>
                <w:lang w:val="es-MX"/>
              </w:rPr>
              <w:t xml:space="preserve"> vs disponibles, fotos]</w:t>
            </w:r>
          </w:p>
        </w:tc>
        <w:tc>
          <w:tcPr>
            <w:tcW w:w="1560" w:type="dxa"/>
          </w:tcPr>
          <w:p w14:paraId="0A340BAA" w14:textId="77777777" w:rsidR="004274FF" w:rsidRDefault="00000000">
            <w:r>
              <w:t>7</w:t>
            </w:r>
          </w:p>
        </w:tc>
        <w:tc>
          <w:tcPr>
            <w:tcW w:w="1560" w:type="dxa"/>
          </w:tcPr>
          <w:p w14:paraId="09B0359A" w14:textId="77777777" w:rsidR="004274FF" w:rsidRDefault="00000000">
            <w:r>
              <w:t>[SST/RRHH]</w:t>
            </w:r>
          </w:p>
        </w:tc>
        <w:tc>
          <w:tcPr>
            <w:tcW w:w="1560" w:type="dxa"/>
          </w:tcPr>
          <w:p w14:paraId="48051B4E" w14:textId="77777777" w:rsidR="004274FF" w:rsidRDefault="00000000">
            <w:r>
              <w:t>[ ]</w:t>
            </w:r>
          </w:p>
        </w:tc>
      </w:tr>
      <w:tr w:rsidR="004274FF" w14:paraId="789AB599" w14:textId="77777777">
        <w:tc>
          <w:tcPr>
            <w:tcW w:w="1560" w:type="dxa"/>
          </w:tcPr>
          <w:p w14:paraId="0AE4221F" w14:textId="77777777" w:rsidR="004274FF" w:rsidRDefault="00000000">
            <w:r>
              <w:t>Periodos obligatorios de reposo</w:t>
            </w:r>
          </w:p>
        </w:tc>
        <w:tc>
          <w:tcPr>
            <w:tcW w:w="1560" w:type="dxa"/>
          </w:tcPr>
          <w:p w14:paraId="6CFDB8CE" w14:textId="77777777" w:rsidR="004274FF" w:rsidRDefault="00000000">
            <w:r>
              <w:t>LFT</w:t>
            </w:r>
          </w:p>
        </w:tc>
        <w:tc>
          <w:tcPr>
            <w:tcW w:w="1560" w:type="dxa"/>
          </w:tcPr>
          <w:p w14:paraId="5CA7A3DB" w14:textId="77777777" w:rsidR="004274FF" w:rsidRPr="00A72190" w:rsidRDefault="00000000">
            <w:pPr>
              <w:rPr>
                <w:lang w:val="es-MX"/>
              </w:rPr>
            </w:pPr>
            <w:r w:rsidRPr="00A72190">
              <w:rPr>
                <w:lang w:val="es-MX"/>
              </w:rPr>
              <w:t>[Programa de pausas, comunicados, RIT]</w:t>
            </w:r>
          </w:p>
        </w:tc>
        <w:tc>
          <w:tcPr>
            <w:tcW w:w="1560" w:type="dxa"/>
          </w:tcPr>
          <w:p w14:paraId="2645ED7D" w14:textId="77777777" w:rsidR="004274FF" w:rsidRDefault="00000000">
            <w:r>
              <w:t>8 y 11</w:t>
            </w:r>
          </w:p>
        </w:tc>
        <w:tc>
          <w:tcPr>
            <w:tcW w:w="1560" w:type="dxa"/>
          </w:tcPr>
          <w:p w14:paraId="63B4A196" w14:textId="77777777" w:rsidR="004274FF" w:rsidRDefault="00000000">
            <w:r>
              <w:t>[SST/RRHH]</w:t>
            </w:r>
          </w:p>
        </w:tc>
        <w:tc>
          <w:tcPr>
            <w:tcW w:w="1560" w:type="dxa"/>
          </w:tcPr>
          <w:p w14:paraId="23A7D4C8" w14:textId="77777777" w:rsidR="004274FF" w:rsidRDefault="00000000">
            <w:r>
              <w:t>[ ]</w:t>
            </w:r>
          </w:p>
        </w:tc>
      </w:tr>
      <w:tr w:rsidR="004274FF" w14:paraId="2DD9B07D" w14:textId="77777777">
        <w:tc>
          <w:tcPr>
            <w:tcW w:w="1560" w:type="dxa"/>
          </w:tcPr>
          <w:p w14:paraId="6235B095" w14:textId="77777777" w:rsidR="004274FF" w:rsidRPr="00A72190" w:rsidRDefault="00000000">
            <w:pPr>
              <w:rPr>
                <w:lang w:val="es-MX"/>
              </w:rPr>
            </w:pPr>
            <w:r w:rsidRPr="00A72190">
              <w:rPr>
                <w:lang w:val="es-MX"/>
              </w:rPr>
              <w:lastRenderedPageBreak/>
              <w:t xml:space="preserve">Actas de recorridos CSH con campos </w:t>
            </w:r>
            <w:proofErr w:type="spellStart"/>
            <w:r w:rsidRPr="00A72190">
              <w:rPr>
                <w:lang w:val="es-MX"/>
              </w:rPr>
              <w:t>minimos</w:t>
            </w:r>
            <w:proofErr w:type="spellEnd"/>
          </w:p>
        </w:tc>
        <w:tc>
          <w:tcPr>
            <w:tcW w:w="1560" w:type="dxa"/>
          </w:tcPr>
          <w:p w14:paraId="40C423AA" w14:textId="77777777" w:rsidR="004274FF" w:rsidRDefault="00000000">
            <w:proofErr w:type="spellStart"/>
            <w:r>
              <w:t>Disposiciones</w:t>
            </w:r>
            <w:proofErr w:type="spellEnd"/>
          </w:p>
        </w:tc>
        <w:tc>
          <w:tcPr>
            <w:tcW w:w="1560" w:type="dxa"/>
          </w:tcPr>
          <w:p w14:paraId="3F98FAF0" w14:textId="77777777" w:rsidR="004274FF" w:rsidRDefault="00000000">
            <w:r>
              <w:t>[Actas y anexos individuales]</w:t>
            </w:r>
          </w:p>
        </w:tc>
        <w:tc>
          <w:tcPr>
            <w:tcW w:w="1560" w:type="dxa"/>
          </w:tcPr>
          <w:p w14:paraId="6ADF9C48" w14:textId="77777777" w:rsidR="004274FF" w:rsidRDefault="00000000">
            <w:r>
              <w:t>4</w:t>
            </w:r>
          </w:p>
        </w:tc>
        <w:tc>
          <w:tcPr>
            <w:tcW w:w="1560" w:type="dxa"/>
          </w:tcPr>
          <w:p w14:paraId="1F7B60DB" w14:textId="77777777" w:rsidR="004274FF" w:rsidRDefault="00000000">
            <w:r>
              <w:t>[CSH]</w:t>
            </w:r>
          </w:p>
        </w:tc>
        <w:tc>
          <w:tcPr>
            <w:tcW w:w="1560" w:type="dxa"/>
          </w:tcPr>
          <w:p w14:paraId="5B3F7E35" w14:textId="77777777" w:rsidR="004274FF" w:rsidRDefault="00000000">
            <w:r>
              <w:t>[ ]</w:t>
            </w:r>
          </w:p>
        </w:tc>
      </w:tr>
      <w:tr w:rsidR="004274FF" w14:paraId="7F378327" w14:textId="77777777">
        <w:tc>
          <w:tcPr>
            <w:tcW w:w="1560" w:type="dxa"/>
          </w:tcPr>
          <w:p w14:paraId="13548135" w14:textId="77777777" w:rsidR="004274FF" w:rsidRPr="00A72190" w:rsidRDefault="00000000">
            <w:pPr>
              <w:rPr>
                <w:lang w:val="es-MX"/>
              </w:rPr>
            </w:pPr>
            <w:proofErr w:type="spellStart"/>
            <w:r w:rsidRPr="00A72190">
              <w:rPr>
                <w:lang w:val="es-MX"/>
              </w:rPr>
              <w:t>Evaluacion</w:t>
            </w:r>
            <w:proofErr w:type="spellEnd"/>
            <w:r w:rsidRPr="00A72190">
              <w:rPr>
                <w:lang w:val="es-MX"/>
              </w:rPr>
              <w:t xml:space="preserve"> siete condicionantes y dictamen de riesgo</w:t>
            </w:r>
          </w:p>
        </w:tc>
        <w:tc>
          <w:tcPr>
            <w:tcW w:w="1560" w:type="dxa"/>
          </w:tcPr>
          <w:p w14:paraId="2BED80E8" w14:textId="77777777" w:rsidR="004274FF" w:rsidRDefault="00000000">
            <w:proofErr w:type="spellStart"/>
            <w:r>
              <w:t>Disposiciones</w:t>
            </w:r>
            <w:proofErr w:type="spellEnd"/>
          </w:p>
        </w:tc>
        <w:tc>
          <w:tcPr>
            <w:tcW w:w="1560" w:type="dxa"/>
          </w:tcPr>
          <w:p w14:paraId="51771607" w14:textId="77777777" w:rsidR="004274FF" w:rsidRDefault="00000000">
            <w:r>
              <w:t>[Formatos, tabla DOF, concentrados]</w:t>
            </w:r>
          </w:p>
        </w:tc>
        <w:tc>
          <w:tcPr>
            <w:tcW w:w="1560" w:type="dxa"/>
          </w:tcPr>
          <w:p w14:paraId="6094EAE6" w14:textId="77777777" w:rsidR="004274FF" w:rsidRDefault="00000000">
            <w:r>
              <w:t>5</w:t>
            </w:r>
          </w:p>
        </w:tc>
        <w:tc>
          <w:tcPr>
            <w:tcW w:w="1560" w:type="dxa"/>
          </w:tcPr>
          <w:p w14:paraId="4C046A06" w14:textId="77777777" w:rsidR="004274FF" w:rsidRDefault="00000000">
            <w:r>
              <w:t>[CSH/SST]</w:t>
            </w:r>
          </w:p>
        </w:tc>
        <w:tc>
          <w:tcPr>
            <w:tcW w:w="1560" w:type="dxa"/>
          </w:tcPr>
          <w:p w14:paraId="6064344E" w14:textId="77777777" w:rsidR="004274FF" w:rsidRDefault="00000000">
            <w:r>
              <w:t>[ ]</w:t>
            </w:r>
          </w:p>
        </w:tc>
      </w:tr>
    </w:tbl>
    <w:p w14:paraId="0FAF61D0" w14:textId="77777777" w:rsidR="004274FF" w:rsidRDefault="00000000">
      <w:pPr>
        <w:spacing w:after="80"/>
      </w:pPr>
      <w:r>
        <w:br w:type="page"/>
      </w:r>
    </w:p>
    <w:p w14:paraId="564818BE" w14:textId="77777777" w:rsidR="004274FF" w:rsidRPr="00A72190" w:rsidRDefault="00000000">
      <w:pPr>
        <w:pStyle w:val="Ttulo1"/>
        <w:spacing w:before="200" w:after="120"/>
        <w:rPr>
          <w:lang w:val="es-MX"/>
        </w:rPr>
      </w:pPr>
      <w:r w:rsidRPr="00A72190">
        <w:rPr>
          <w:lang w:val="es-MX"/>
        </w:rPr>
        <w:lastRenderedPageBreak/>
        <w:t xml:space="preserve">2. </w:t>
      </w:r>
      <w:proofErr w:type="spellStart"/>
      <w:r w:rsidRPr="00A72190">
        <w:rPr>
          <w:lang w:val="es-MX"/>
        </w:rPr>
        <w:t>Identificacion</w:t>
      </w:r>
      <w:proofErr w:type="spellEnd"/>
      <w:r w:rsidRPr="00A72190">
        <w:rPr>
          <w:lang w:val="es-MX"/>
        </w:rPr>
        <w:t xml:space="preserve"> de Puestos y Personal en </w:t>
      </w:r>
      <w:proofErr w:type="spellStart"/>
      <w:r w:rsidRPr="00A72190">
        <w:rPr>
          <w:lang w:val="es-MX"/>
        </w:rPr>
        <w:t>Bipedestacion</w:t>
      </w:r>
      <w:proofErr w:type="spellEnd"/>
    </w:p>
    <w:p w14:paraId="26EA02FF" w14:textId="77777777" w:rsidR="004274FF" w:rsidRPr="00A72190" w:rsidRDefault="00000000">
      <w:pPr>
        <w:pStyle w:val="Ttulo2"/>
        <w:spacing w:after="120"/>
        <w:rPr>
          <w:lang w:val="es-MX"/>
        </w:rPr>
      </w:pPr>
      <w:r w:rsidRPr="00A72190">
        <w:rPr>
          <w:lang w:val="es-MX"/>
        </w:rPr>
        <w:t xml:space="preserve">2.1 Censo de puestos con tareas en </w:t>
      </w:r>
      <w:proofErr w:type="spellStart"/>
      <w:r w:rsidRPr="00A72190">
        <w:rPr>
          <w:lang w:val="es-MX"/>
        </w:rPr>
        <w:t>bipedestacion</w:t>
      </w:r>
      <w:proofErr w:type="spellEnd"/>
      <w:r w:rsidRPr="00A72190">
        <w:rPr>
          <w:lang w:val="es-MX"/>
        </w:rPr>
        <w:t xml:space="preserve"> (por </w:t>
      </w:r>
      <w:proofErr w:type="spellStart"/>
      <w:r w:rsidRPr="00A72190">
        <w:rPr>
          <w:lang w:val="es-MX"/>
        </w:rPr>
        <w:t>area</w:t>
      </w:r>
      <w:proofErr w:type="spellEnd"/>
      <w:r w:rsidRPr="00A72190">
        <w:rPr>
          <w:lang w:val="es-MX"/>
        </w:rPr>
        <w:t>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89"/>
        <w:gridCol w:w="685"/>
        <w:gridCol w:w="852"/>
        <w:gridCol w:w="1305"/>
        <w:gridCol w:w="1368"/>
        <w:gridCol w:w="891"/>
        <w:gridCol w:w="1310"/>
        <w:gridCol w:w="1326"/>
        <w:gridCol w:w="1350"/>
      </w:tblGrid>
      <w:tr w:rsidR="004274FF" w14:paraId="551A04E9" w14:textId="77777777">
        <w:tc>
          <w:tcPr>
            <w:tcW w:w="1040" w:type="dxa"/>
            <w:shd w:val="clear" w:color="auto" w:fill="D9E1F2"/>
          </w:tcPr>
          <w:p w14:paraId="7A81BF88" w14:textId="77777777" w:rsidR="004274FF" w:rsidRDefault="00000000">
            <w:r>
              <w:rPr>
                <w:b/>
              </w:rPr>
              <w:t>No.</w:t>
            </w:r>
          </w:p>
        </w:tc>
        <w:tc>
          <w:tcPr>
            <w:tcW w:w="1040" w:type="dxa"/>
            <w:shd w:val="clear" w:color="auto" w:fill="D9E1F2"/>
          </w:tcPr>
          <w:p w14:paraId="5E9DCEDF" w14:textId="77777777" w:rsidR="004274FF" w:rsidRDefault="00000000">
            <w:r>
              <w:rPr>
                <w:b/>
              </w:rPr>
              <w:t>Area</w:t>
            </w:r>
          </w:p>
        </w:tc>
        <w:tc>
          <w:tcPr>
            <w:tcW w:w="1040" w:type="dxa"/>
            <w:shd w:val="clear" w:color="auto" w:fill="D9E1F2"/>
          </w:tcPr>
          <w:p w14:paraId="671634A0" w14:textId="77777777" w:rsidR="004274FF" w:rsidRDefault="00000000">
            <w:r>
              <w:rPr>
                <w:b/>
              </w:rPr>
              <w:t>Puesto</w:t>
            </w:r>
          </w:p>
        </w:tc>
        <w:tc>
          <w:tcPr>
            <w:tcW w:w="1040" w:type="dxa"/>
            <w:shd w:val="clear" w:color="auto" w:fill="D9E1F2"/>
          </w:tcPr>
          <w:p w14:paraId="59EDC261" w14:textId="77777777" w:rsidR="004274FF" w:rsidRDefault="00000000">
            <w:r>
              <w:rPr>
                <w:b/>
              </w:rPr>
              <w:t>Tareas con bipedestacion</w:t>
            </w:r>
          </w:p>
        </w:tc>
        <w:tc>
          <w:tcPr>
            <w:tcW w:w="1040" w:type="dxa"/>
            <w:shd w:val="clear" w:color="auto" w:fill="D9E1F2"/>
          </w:tcPr>
          <w:p w14:paraId="1146DE6E" w14:textId="77777777" w:rsidR="004274FF" w:rsidRDefault="00000000">
            <w:r>
              <w:rPr>
                <w:b/>
              </w:rPr>
              <w:t>Jornada/Turno</w:t>
            </w:r>
          </w:p>
        </w:tc>
        <w:tc>
          <w:tcPr>
            <w:tcW w:w="1040" w:type="dxa"/>
            <w:shd w:val="clear" w:color="auto" w:fill="D9E1F2"/>
          </w:tcPr>
          <w:p w14:paraId="66CFD79C" w14:textId="77777777" w:rsidR="004274FF" w:rsidRPr="00A72190" w:rsidRDefault="00000000">
            <w:pPr>
              <w:rPr>
                <w:lang w:val="es-MX"/>
              </w:rPr>
            </w:pPr>
            <w:r w:rsidRPr="00A72190">
              <w:rPr>
                <w:b/>
                <w:lang w:val="es-MX"/>
              </w:rPr>
              <w:t>Tiempo de pie (</w:t>
            </w:r>
            <w:proofErr w:type="spellStart"/>
            <w:r w:rsidRPr="00A72190">
              <w:rPr>
                <w:b/>
                <w:lang w:val="es-MX"/>
              </w:rPr>
              <w:t>hrs</w:t>
            </w:r>
            <w:proofErr w:type="spellEnd"/>
            <w:r w:rsidRPr="00A72190">
              <w:rPr>
                <w:b/>
                <w:lang w:val="es-MX"/>
              </w:rPr>
              <w:t>/</w:t>
            </w:r>
            <w:proofErr w:type="spellStart"/>
            <w:r w:rsidRPr="00A72190">
              <w:rPr>
                <w:b/>
                <w:lang w:val="es-MX"/>
              </w:rPr>
              <w:t>dia</w:t>
            </w:r>
            <w:proofErr w:type="spellEnd"/>
            <w:r w:rsidRPr="00A72190">
              <w:rPr>
                <w:b/>
                <w:lang w:val="es-MX"/>
              </w:rPr>
              <w:t>)</w:t>
            </w:r>
          </w:p>
        </w:tc>
        <w:tc>
          <w:tcPr>
            <w:tcW w:w="1040" w:type="dxa"/>
            <w:shd w:val="clear" w:color="auto" w:fill="D9E1F2"/>
          </w:tcPr>
          <w:p w14:paraId="4E8F579C" w14:textId="77777777" w:rsidR="004274FF" w:rsidRDefault="00000000">
            <w:proofErr w:type="spellStart"/>
            <w:r>
              <w:rPr>
                <w:b/>
              </w:rPr>
              <w:t>Bipedestacion</w:t>
            </w:r>
            <w:proofErr w:type="spellEnd"/>
            <w:r>
              <w:rPr>
                <w:b/>
              </w:rPr>
              <w:t xml:space="preserve"> continua maxima (min)</w:t>
            </w:r>
          </w:p>
        </w:tc>
        <w:tc>
          <w:tcPr>
            <w:tcW w:w="1040" w:type="dxa"/>
            <w:shd w:val="clear" w:color="auto" w:fill="D9E1F2"/>
          </w:tcPr>
          <w:p w14:paraId="6C20D0A3" w14:textId="77777777" w:rsidR="004274FF" w:rsidRPr="00A72190" w:rsidRDefault="00000000">
            <w:pPr>
              <w:rPr>
                <w:lang w:val="es-MX"/>
              </w:rPr>
            </w:pPr>
            <w:r w:rsidRPr="00A72190">
              <w:rPr>
                <w:b/>
                <w:lang w:val="es-MX"/>
              </w:rPr>
              <w:t>Puede ejecutarse sentado parte del tiempo</w:t>
            </w:r>
          </w:p>
        </w:tc>
        <w:tc>
          <w:tcPr>
            <w:tcW w:w="1040" w:type="dxa"/>
            <w:shd w:val="clear" w:color="auto" w:fill="D9E1F2"/>
          </w:tcPr>
          <w:p w14:paraId="41F0FCAB" w14:textId="77777777" w:rsidR="004274FF" w:rsidRDefault="00000000">
            <w:r>
              <w:rPr>
                <w:b/>
              </w:rPr>
              <w:t>Observaciones</w:t>
            </w:r>
          </w:p>
        </w:tc>
      </w:tr>
      <w:tr w:rsidR="004274FF" w14:paraId="373960A6" w14:textId="77777777">
        <w:tc>
          <w:tcPr>
            <w:tcW w:w="1040" w:type="dxa"/>
          </w:tcPr>
          <w:p w14:paraId="623B41D9" w14:textId="77777777" w:rsidR="004274FF" w:rsidRDefault="00000000">
            <w:r>
              <w:t>1</w:t>
            </w:r>
          </w:p>
        </w:tc>
        <w:tc>
          <w:tcPr>
            <w:tcW w:w="1040" w:type="dxa"/>
          </w:tcPr>
          <w:p w14:paraId="165A0E8E" w14:textId="77777777" w:rsidR="004274FF" w:rsidRDefault="00000000">
            <w:r>
              <w:t>[Area]</w:t>
            </w:r>
          </w:p>
        </w:tc>
        <w:tc>
          <w:tcPr>
            <w:tcW w:w="1040" w:type="dxa"/>
          </w:tcPr>
          <w:p w14:paraId="17ED2692" w14:textId="77777777" w:rsidR="004274FF" w:rsidRDefault="00000000">
            <w:r>
              <w:t>[Puesto]</w:t>
            </w:r>
          </w:p>
        </w:tc>
        <w:tc>
          <w:tcPr>
            <w:tcW w:w="1040" w:type="dxa"/>
          </w:tcPr>
          <w:p w14:paraId="7FED5F5D" w14:textId="77777777" w:rsidR="004274FF" w:rsidRDefault="00000000">
            <w:r>
              <w:t>[Tareas]</w:t>
            </w:r>
          </w:p>
        </w:tc>
        <w:tc>
          <w:tcPr>
            <w:tcW w:w="1040" w:type="dxa"/>
          </w:tcPr>
          <w:p w14:paraId="5070790E" w14:textId="77777777" w:rsidR="004274FF" w:rsidRDefault="00000000">
            <w:r>
              <w:t>[Turno]</w:t>
            </w:r>
          </w:p>
        </w:tc>
        <w:tc>
          <w:tcPr>
            <w:tcW w:w="1040" w:type="dxa"/>
          </w:tcPr>
          <w:p w14:paraId="05E0FB1C" w14:textId="77777777" w:rsidR="004274FF" w:rsidRDefault="00000000">
            <w:r>
              <w:t>[ ]</w:t>
            </w:r>
          </w:p>
        </w:tc>
        <w:tc>
          <w:tcPr>
            <w:tcW w:w="1040" w:type="dxa"/>
          </w:tcPr>
          <w:p w14:paraId="230E1FAA" w14:textId="77777777" w:rsidR="004274FF" w:rsidRDefault="00000000">
            <w:r>
              <w:t>[ ]</w:t>
            </w:r>
          </w:p>
        </w:tc>
        <w:tc>
          <w:tcPr>
            <w:tcW w:w="1040" w:type="dxa"/>
          </w:tcPr>
          <w:p w14:paraId="6FE182F7" w14:textId="77777777" w:rsidR="004274FF" w:rsidRDefault="00000000">
            <w:r>
              <w:t>[Si/No/Parcial]</w:t>
            </w:r>
          </w:p>
        </w:tc>
        <w:tc>
          <w:tcPr>
            <w:tcW w:w="1040" w:type="dxa"/>
          </w:tcPr>
          <w:p w14:paraId="396A1F23" w14:textId="77777777" w:rsidR="004274FF" w:rsidRDefault="00000000">
            <w:r>
              <w:t>[ ]</w:t>
            </w:r>
          </w:p>
        </w:tc>
      </w:tr>
      <w:tr w:rsidR="004274FF" w14:paraId="3D05467F" w14:textId="77777777">
        <w:tc>
          <w:tcPr>
            <w:tcW w:w="1040" w:type="dxa"/>
          </w:tcPr>
          <w:p w14:paraId="2F3D9F77" w14:textId="77777777" w:rsidR="004274FF" w:rsidRDefault="00000000">
            <w:r>
              <w:t>2</w:t>
            </w:r>
          </w:p>
        </w:tc>
        <w:tc>
          <w:tcPr>
            <w:tcW w:w="1040" w:type="dxa"/>
          </w:tcPr>
          <w:p w14:paraId="6A1B65EE" w14:textId="77777777" w:rsidR="004274FF" w:rsidRDefault="00000000">
            <w:r>
              <w:t>[Area]</w:t>
            </w:r>
          </w:p>
        </w:tc>
        <w:tc>
          <w:tcPr>
            <w:tcW w:w="1040" w:type="dxa"/>
          </w:tcPr>
          <w:p w14:paraId="3822432A" w14:textId="77777777" w:rsidR="004274FF" w:rsidRDefault="00000000">
            <w:r>
              <w:t>[Puesto]</w:t>
            </w:r>
          </w:p>
        </w:tc>
        <w:tc>
          <w:tcPr>
            <w:tcW w:w="1040" w:type="dxa"/>
          </w:tcPr>
          <w:p w14:paraId="157764B9" w14:textId="77777777" w:rsidR="004274FF" w:rsidRDefault="00000000">
            <w:r>
              <w:t>[Tareas]</w:t>
            </w:r>
          </w:p>
        </w:tc>
        <w:tc>
          <w:tcPr>
            <w:tcW w:w="1040" w:type="dxa"/>
          </w:tcPr>
          <w:p w14:paraId="205FC51B" w14:textId="77777777" w:rsidR="004274FF" w:rsidRDefault="00000000">
            <w:r>
              <w:t>[Turno]</w:t>
            </w:r>
          </w:p>
        </w:tc>
        <w:tc>
          <w:tcPr>
            <w:tcW w:w="1040" w:type="dxa"/>
          </w:tcPr>
          <w:p w14:paraId="1519639E" w14:textId="77777777" w:rsidR="004274FF" w:rsidRDefault="00000000">
            <w:r>
              <w:t>[ ]</w:t>
            </w:r>
          </w:p>
        </w:tc>
        <w:tc>
          <w:tcPr>
            <w:tcW w:w="1040" w:type="dxa"/>
          </w:tcPr>
          <w:p w14:paraId="0A0F70D4" w14:textId="77777777" w:rsidR="004274FF" w:rsidRDefault="00000000">
            <w:r>
              <w:t>[ ]</w:t>
            </w:r>
          </w:p>
        </w:tc>
        <w:tc>
          <w:tcPr>
            <w:tcW w:w="1040" w:type="dxa"/>
          </w:tcPr>
          <w:p w14:paraId="0D6832FC" w14:textId="77777777" w:rsidR="004274FF" w:rsidRDefault="00000000">
            <w:r>
              <w:t>[Si/No/Parcial]</w:t>
            </w:r>
          </w:p>
        </w:tc>
        <w:tc>
          <w:tcPr>
            <w:tcW w:w="1040" w:type="dxa"/>
          </w:tcPr>
          <w:p w14:paraId="7178A956" w14:textId="77777777" w:rsidR="004274FF" w:rsidRDefault="00000000">
            <w:r>
              <w:t>[ ]</w:t>
            </w:r>
          </w:p>
        </w:tc>
      </w:tr>
    </w:tbl>
    <w:p w14:paraId="0E6E5287" w14:textId="77777777" w:rsidR="004274FF" w:rsidRPr="00A72190" w:rsidRDefault="00000000">
      <w:pPr>
        <w:pStyle w:val="Ttulo2"/>
        <w:spacing w:after="120"/>
        <w:rPr>
          <w:lang w:val="es-MX"/>
        </w:rPr>
      </w:pPr>
      <w:r w:rsidRPr="00A72190">
        <w:rPr>
          <w:lang w:val="es-MX"/>
        </w:rPr>
        <w:t>2.2 Listado de personas trabajadoras evaluadas por puesto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99"/>
        <w:gridCol w:w="704"/>
        <w:gridCol w:w="877"/>
        <w:gridCol w:w="1165"/>
        <w:gridCol w:w="1024"/>
        <w:gridCol w:w="803"/>
        <w:gridCol w:w="1150"/>
        <w:gridCol w:w="1503"/>
        <w:gridCol w:w="1851"/>
      </w:tblGrid>
      <w:tr w:rsidR="004274FF" w14:paraId="650E3895" w14:textId="77777777">
        <w:tc>
          <w:tcPr>
            <w:tcW w:w="1040" w:type="dxa"/>
            <w:shd w:val="clear" w:color="auto" w:fill="D9E1F2"/>
          </w:tcPr>
          <w:p w14:paraId="3960B719" w14:textId="77777777" w:rsidR="004274FF" w:rsidRDefault="00000000">
            <w:r>
              <w:rPr>
                <w:b/>
              </w:rPr>
              <w:t>No.</w:t>
            </w:r>
          </w:p>
        </w:tc>
        <w:tc>
          <w:tcPr>
            <w:tcW w:w="1040" w:type="dxa"/>
            <w:shd w:val="clear" w:color="auto" w:fill="D9E1F2"/>
          </w:tcPr>
          <w:p w14:paraId="4E5CFA72" w14:textId="77777777" w:rsidR="004274FF" w:rsidRDefault="00000000">
            <w:r>
              <w:rPr>
                <w:b/>
              </w:rPr>
              <w:t>Area</w:t>
            </w:r>
          </w:p>
        </w:tc>
        <w:tc>
          <w:tcPr>
            <w:tcW w:w="1040" w:type="dxa"/>
            <w:shd w:val="clear" w:color="auto" w:fill="D9E1F2"/>
          </w:tcPr>
          <w:p w14:paraId="6000C260" w14:textId="77777777" w:rsidR="004274FF" w:rsidRDefault="00000000">
            <w:r>
              <w:rPr>
                <w:b/>
              </w:rPr>
              <w:t>Puesto</w:t>
            </w:r>
          </w:p>
        </w:tc>
        <w:tc>
          <w:tcPr>
            <w:tcW w:w="1040" w:type="dxa"/>
            <w:shd w:val="clear" w:color="auto" w:fill="D9E1F2"/>
          </w:tcPr>
          <w:p w14:paraId="182DCA59" w14:textId="77777777" w:rsidR="004274FF" w:rsidRDefault="00000000">
            <w:r>
              <w:rPr>
                <w:b/>
              </w:rPr>
              <w:t>Persona trabajadora</w:t>
            </w:r>
          </w:p>
        </w:tc>
        <w:tc>
          <w:tcPr>
            <w:tcW w:w="1040" w:type="dxa"/>
            <w:shd w:val="clear" w:color="auto" w:fill="D9E1F2"/>
          </w:tcPr>
          <w:p w14:paraId="2FB87A45" w14:textId="77777777" w:rsidR="004274FF" w:rsidRDefault="00000000">
            <w:r>
              <w:rPr>
                <w:b/>
              </w:rPr>
              <w:t>No. empleado</w:t>
            </w:r>
          </w:p>
        </w:tc>
        <w:tc>
          <w:tcPr>
            <w:tcW w:w="1040" w:type="dxa"/>
            <w:shd w:val="clear" w:color="auto" w:fill="D9E1F2"/>
          </w:tcPr>
          <w:p w14:paraId="53377CE9" w14:textId="77777777" w:rsidR="004274FF" w:rsidRDefault="00000000">
            <w:r>
              <w:rPr>
                <w:b/>
              </w:rPr>
              <w:t>Turno</w:t>
            </w:r>
          </w:p>
        </w:tc>
        <w:tc>
          <w:tcPr>
            <w:tcW w:w="1040" w:type="dxa"/>
            <w:shd w:val="clear" w:color="auto" w:fill="D9E1F2"/>
          </w:tcPr>
          <w:p w14:paraId="12BFDA4D" w14:textId="77777777" w:rsidR="004274FF" w:rsidRDefault="00000000">
            <w:r>
              <w:rPr>
                <w:b/>
              </w:rPr>
              <w:t>Antiguedad</w:t>
            </w:r>
          </w:p>
        </w:tc>
        <w:tc>
          <w:tcPr>
            <w:tcW w:w="1040" w:type="dxa"/>
            <w:shd w:val="clear" w:color="auto" w:fill="D9E1F2"/>
          </w:tcPr>
          <w:p w14:paraId="652685C6" w14:textId="77777777" w:rsidR="004274FF" w:rsidRDefault="00000000">
            <w:r>
              <w:rPr>
                <w:b/>
              </w:rPr>
              <w:t>Fecha de evaluacion</w:t>
            </w:r>
          </w:p>
        </w:tc>
        <w:tc>
          <w:tcPr>
            <w:tcW w:w="1040" w:type="dxa"/>
            <w:shd w:val="clear" w:color="auto" w:fill="D9E1F2"/>
          </w:tcPr>
          <w:p w14:paraId="11E6F9EA" w14:textId="77777777" w:rsidR="004274FF" w:rsidRDefault="00000000">
            <w:r>
              <w:rPr>
                <w:b/>
              </w:rPr>
              <w:t>Evaluador/Comision</w:t>
            </w:r>
          </w:p>
        </w:tc>
      </w:tr>
      <w:tr w:rsidR="004274FF" w14:paraId="10E9B3F4" w14:textId="77777777">
        <w:tc>
          <w:tcPr>
            <w:tcW w:w="1040" w:type="dxa"/>
          </w:tcPr>
          <w:p w14:paraId="6D9D9D45" w14:textId="77777777" w:rsidR="004274FF" w:rsidRDefault="00000000">
            <w:r>
              <w:t>1</w:t>
            </w:r>
          </w:p>
        </w:tc>
        <w:tc>
          <w:tcPr>
            <w:tcW w:w="1040" w:type="dxa"/>
          </w:tcPr>
          <w:p w14:paraId="52A7448B" w14:textId="77777777" w:rsidR="004274FF" w:rsidRDefault="00000000">
            <w:r>
              <w:t>[Area]</w:t>
            </w:r>
          </w:p>
        </w:tc>
        <w:tc>
          <w:tcPr>
            <w:tcW w:w="1040" w:type="dxa"/>
          </w:tcPr>
          <w:p w14:paraId="75FD78A9" w14:textId="77777777" w:rsidR="004274FF" w:rsidRDefault="00000000">
            <w:r>
              <w:t>[Puesto]</w:t>
            </w:r>
          </w:p>
        </w:tc>
        <w:tc>
          <w:tcPr>
            <w:tcW w:w="1040" w:type="dxa"/>
          </w:tcPr>
          <w:p w14:paraId="180AE861" w14:textId="77777777" w:rsidR="004274FF" w:rsidRDefault="00000000">
            <w:r>
              <w:t>[Nombre completo]</w:t>
            </w:r>
          </w:p>
        </w:tc>
        <w:tc>
          <w:tcPr>
            <w:tcW w:w="1040" w:type="dxa"/>
          </w:tcPr>
          <w:p w14:paraId="758183D0" w14:textId="77777777" w:rsidR="004274FF" w:rsidRDefault="00000000">
            <w:r>
              <w:t>[ID]</w:t>
            </w:r>
          </w:p>
        </w:tc>
        <w:tc>
          <w:tcPr>
            <w:tcW w:w="1040" w:type="dxa"/>
          </w:tcPr>
          <w:p w14:paraId="04AAB3B5" w14:textId="77777777" w:rsidR="004274FF" w:rsidRDefault="00000000">
            <w:r>
              <w:t>[Turno]</w:t>
            </w:r>
          </w:p>
        </w:tc>
        <w:tc>
          <w:tcPr>
            <w:tcW w:w="1040" w:type="dxa"/>
          </w:tcPr>
          <w:p w14:paraId="23BCE505" w14:textId="77777777" w:rsidR="004274FF" w:rsidRDefault="00000000">
            <w:r>
              <w:t>[ ]</w:t>
            </w:r>
          </w:p>
        </w:tc>
        <w:tc>
          <w:tcPr>
            <w:tcW w:w="1040" w:type="dxa"/>
          </w:tcPr>
          <w:p w14:paraId="20AAC87C" w14:textId="77777777" w:rsidR="004274FF" w:rsidRDefault="00000000">
            <w:r>
              <w:t>[DD/MM/AAAA]</w:t>
            </w:r>
          </w:p>
        </w:tc>
        <w:tc>
          <w:tcPr>
            <w:tcW w:w="1040" w:type="dxa"/>
          </w:tcPr>
          <w:p w14:paraId="52DA0474" w14:textId="77777777" w:rsidR="004274FF" w:rsidRDefault="00000000">
            <w:r>
              <w:t>[Nombre/Cargo]</w:t>
            </w:r>
          </w:p>
        </w:tc>
      </w:tr>
      <w:tr w:rsidR="004274FF" w14:paraId="3C508108" w14:textId="77777777">
        <w:tc>
          <w:tcPr>
            <w:tcW w:w="1040" w:type="dxa"/>
          </w:tcPr>
          <w:p w14:paraId="70A95B00" w14:textId="77777777" w:rsidR="004274FF" w:rsidRDefault="00000000">
            <w:r>
              <w:t>2</w:t>
            </w:r>
          </w:p>
        </w:tc>
        <w:tc>
          <w:tcPr>
            <w:tcW w:w="1040" w:type="dxa"/>
          </w:tcPr>
          <w:p w14:paraId="2C14F428" w14:textId="77777777" w:rsidR="004274FF" w:rsidRDefault="00000000">
            <w:r>
              <w:t>[Area]</w:t>
            </w:r>
          </w:p>
        </w:tc>
        <w:tc>
          <w:tcPr>
            <w:tcW w:w="1040" w:type="dxa"/>
          </w:tcPr>
          <w:p w14:paraId="3AE75E66" w14:textId="77777777" w:rsidR="004274FF" w:rsidRDefault="00000000">
            <w:r>
              <w:t>[Puesto]</w:t>
            </w:r>
          </w:p>
        </w:tc>
        <w:tc>
          <w:tcPr>
            <w:tcW w:w="1040" w:type="dxa"/>
          </w:tcPr>
          <w:p w14:paraId="591D4DEA" w14:textId="77777777" w:rsidR="004274FF" w:rsidRDefault="00000000">
            <w:r>
              <w:t>[Nombre completo]</w:t>
            </w:r>
          </w:p>
        </w:tc>
        <w:tc>
          <w:tcPr>
            <w:tcW w:w="1040" w:type="dxa"/>
          </w:tcPr>
          <w:p w14:paraId="5442E233" w14:textId="77777777" w:rsidR="004274FF" w:rsidRDefault="00000000">
            <w:r>
              <w:t>[ID]</w:t>
            </w:r>
          </w:p>
        </w:tc>
        <w:tc>
          <w:tcPr>
            <w:tcW w:w="1040" w:type="dxa"/>
          </w:tcPr>
          <w:p w14:paraId="24EC905A" w14:textId="77777777" w:rsidR="004274FF" w:rsidRDefault="00000000">
            <w:r>
              <w:t>[Turno]</w:t>
            </w:r>
          </w:p>
        </w:tc>
        <w:tc>
          <w:tcPr>
            <w:tcW w:w="1040" w:type="dxa"/>
          </w:tcPr>
          <w:p w14:paraId="226A8DA9" w14:textId="77777777" w:rsidR="004274FF" w:rsidRDefault="00000000">
            <w:r>
              <w:t>[ ]</w:t>
            </w:r>
          </w:p>
        </w:tc>
        <w:tc>
          <w:tcPr>
            <w:tcW w:w="1040" w:type="dxa"/>
          </w:tcPr>
          <w:p w14:paraId="6CC95260" w14:textId="77777777" w:rsidR="004274FF" w:rsidRDefault="00000000">
            <w:r>
              <w:t>[DD/MM/AAAA]</w:t>
            </w:r>
          </w:p>
        </w:tc>
        <w:tc>
          <w:tcPr>
            <w:tcW w:w="1040" w:type="dxa"/>
          </w:tcPr>
          <w:p w14:paraId="026A1FBF" w14:textId="77777777" w:rsidR="004274FF" w:rsidRDefault="00000000">
            <w:r>
              <w:t>[Nombre/Cargo]</w:t>
            </w:r>
          </w:p>
        </w:tc>
      </w:tr>
    </w:tbl>
    <w:p w14:paraId="7772F4E9" w14:textId="77777777" w:rsidR="004274FF" w:rsidRPr="00A72190" w:rsidRDefault="00000000">
      <w:pPr>
        <w:pStyle w:val="Ttulo2"/>
        <w:spacing w:after="120"/>
        <w:rPr>
          <w:lang w:val="es-MX"/>
        </w:rPr>
      </w:pPr>
      <w:r w:rsidRPr="00A72190">
        <w:rPr>
          <w:lang w:val="es-MX"/>
        </w:rPr>
        <w:t xml:space="preserve">2.3 </w:t>
      </w:r>
      <w:proofErr w:type="spellStart"/>
      <w:r w:rsidRPr="00A72190">
        <w:rPr>
          <w:lang w:val="es-MX"/>
        </w:rPr>
        <w:t>Clasificacion</w:t>
      </w:r>
      <w:proofErr w:type="spellEnd"/>
      <w:r w:rsidRPr="00A72190">
        <w:rPr>
          <w:lang w:val="es-MX"/>
        </w:rPr>
        <w:t xml:space="preserve"> del tipo de </w:t>
      </w:r>
      <w:proofErr w:type="spellStart"/>
      <w:r w:rsidRPr="00A72190">
        <w:rPr>
          <w:lang w:val="es-MX"/>
        </w:rPr>
        <w:t>bipedestacion</w:t>
      </w:r>
      <w:proofErr w:type="spellEnd"/>
      <w:r w:rsidRPr="00A72190">
        <w:rPr>
          <w:lang w:val="es-MX"/>
        </w:rPr>
        <w:t xml:space="preserve"> por puesto y por persona</w:t>
      </w:r>
    </w:p>
    <w:p w14:paraId="102A79CC" w14:textId="77777777" w:rsidR="004274FF" w:rsidRPr="00A72190" w:rsidRDefault="00000000">
      <w:pPr>
        <w:spacing w:after="80"/>
        <w:rPr>
          <w:lang w:val="es-MX"/>
        </w:rPr>
      </w:pPr>
      <w:proofErr w:type="spellStart"/>
      <w:r w:rsidRPr="00A72190">
        <w:rPr>
          <w:lang w:val="es-MX"/>
        </w:rPr>
        <w:t>Definicion</w:t>
      </w:r>
      <w:proofErr w:type="spellEnd"/>
      <w:r w:rsidRPr="00A72190">
        <w:rPr>
          <w:lang w:val="es-MX"/>
        </w:rPr>
        <w:t xml:space="preserve"> operativa utilizada en este expediente:</w:t>
      </w:r>
    </w:p>
    <w:p w14:paraId="488F30FE" w14:textId="77777777" w:rsidR="004274FF" w:rsidRPr="00A72190" w:rsidRDefault="00000000">
      <w:pPr>
        <w:pStyle w:val="Listaconvietas"/>
        <w:spacing w:after="80"/>
        <w:rPr>
          <w:lang w:val="es-MX"/>
        </w:rPr>
      </w:pPr>
      <w:proofErr w:type="spellStart"/>
      <w:r w:rsidRPr="00A72190">
        <w:rPr>
          <w:lang w:val="es-MX"/>
        </w:rPr>
        <w:t>Bipedestacion</w:t>
      </w:r>
      <w:proofErr w:type="spellEnd"/>
      <w:r w:rsidRPr="00A72190">
        <w:rPr>
          <w:lang w:val="es-MX"/>
        </w:rPr>
        <w:t xml:space="preserve"> </w:t>
      </w:r>
      <w:proofErr w:type="spellStart"/>
      <w:r w:rsidRPr="00A72190">
        <w:rPr>
          <w:lang w:val="es-MX"/>
        </w:rPr>
        <w:t>estatica</w:t>
      </w:r>
      <w:proofErr w:type="spellEnd"/>
      <w:r w:rsidRPr="00A72190">
        <w:rPr>
          <w:lang w:val="es-MX"/>
        </w:rPr>
        <w:t xml:space="preserve">: permanencia de pie con desplazamientos </w:t>
      </w:r>
      <w:proofErr w:type="spellStart"/>
      <w:r w:rsidRPr="00A72190">
        <w:rPr>
          <w:lang w:val="es-MX"/>
        </w:rPr>
        <w:t>minimos</w:t>
      </w:r>
      <w:proofErr w:type="spellEnd"/>
      <w:r w:rsidRPr="00A72190">
        <w:rPr>
          <w:lang w:val="es-MX"/>
        </w:rPr>
        <w:t>.</w:t>
      </w:r>
    </w:p>
    <w:p w14:paraId="38576EB8" w14:textId="77777777" w:rsidR="004274FF" w:rsidRPr="00A72190" w:rsidRDefault="00000000">
      <w:pPr>
        <w:pStyle w:val="Listaconvietas"/>
        <w:spacing w:after="80"/>
        <w:rPr>
          <w:lang w:val="es-MX"/>
        </w:rPr>
      </w:pPr>
      <w:proofErr w:type="spellStart"/>
      <w:r w:rsidRPr="00A72190">
        <w:rPr>
          <w:lang w:val="es-MX"/>
        </w:rPr>
        <w:t>Bipedestacion</w:t>
      </w:r>
      <w:proofErr w:type="spellEnd"/>
      <w:r w:rsidRPr="00A72190">
        <w:rPr>
          <w:lang w:val="es-MX"/>
        </w:rPr>
        <w:t xml:space="preserve"> </w:t>
      </w:r>
      <w:proofErr w:type="spellStart"/>
      <w:r w:rsidRPr="00A72190">
        <w:rPr>
          <w:lang w:val="es-MX"/>
        </w:rPr>
        <w:t>dinamica</w:t>
      </w:r>
      <w:proofErr w:type="spellEnd"/>
      <w:r w:rsidRPr="00A72190">
        <w:rPr>
          <w:lang w:val="es-MX"/>
        </w:rPr>
        <w:t>: permanencia de pie con desplazamientos frecuentes.</w:t>
      </w:r>
    </w:p>
    <w:p w14:paraId="0D3F58A5" w14:textId="77777777" w:rsidR="004274FF" w:rsidRPr="00A72190" w:rsidRDefault="00000000">
      <w:pPr>
        <w:pStyle w:val="Listaconvietas"/>
        <w:spacing w:after="80"/>
        <w:rPr>
          <w:lang w:val="es-MX"/>
        </w:rPr>
      </w:pPr>
      <w:proofErr w:type="spellStart"/>
      <w:r w:rsidRPr="00A72190">
        <w:rPr>
          <w:lang w:val="es-MX"/>
        </w:rPr>
        <w:t>Bipedestacion</w:t>
      </w:r>
      <w:proofErr w:type="spellEnd"/>
      <w:r w:rsidRPr="00A72190">
        <w:rPr>
          <w:lang w:val="es-MX"/>
        </w:rPr>
        <w:t xml:space="preserve"> prolongada: permanencia de pie por </w:t>
      </w:r>
      <w:proofErr w:type="spellStart"/>
      <w:r w:rsidRPr="00A72190">
        <w:rPr>
          <w:lang w:val="es-MX"/>
        </w:rPr>
        <w:t>mas</w:t>
      </w:r>
      <w:proofErr w:type="spellEnd"/>
      <w:r w:rsidRPr="00A72190">
        <w:rPr>
          <w:lang w:val="es-MX"/>
        </w:rPr>
        <w:t xml:space="preserve"> de tres horas continuas.</w:t>
      </w:r>
    </w:p>
    <w:p w14:paraId="52387693" w14:textId="77777777" w:rsidR="004274FF" w:rsidRPr="00A72190" w:rsidRDefault="00000000">
      <w:pPr>
        <w:pStyle w:val="Listaconvietas"/>
        <w:spacing w:after="80"/>
        <w:rPr>
          <w:lang w:val="es-MX"/>
        </w:rPr>
      </w:pPr>
      <w:r w:rsidRPr="00A72190">
        <w:rPr>
          <w:lang w:val="es-MX"/>
        </w:rPr>
        <w:t xml:space="preserve">Combinada: </w:t>
      </w:r>
      <w:proofErr w:type="spellStart"/>
      <w:r w:rsidRPr="00A72190">
        <w:rPr>
          <w:lang w:val="es-MX"/>
        </w:rPr>
        <w:t>combinacion</w:t>
      </w:r>
      <w:proofErr w:type="spellEnd"/>
      <w:r w:rsidRPr="00A72190">
        <w:rPr>
          <w:lang w:val="es-MX"/>
        </w:rPr>
        <w:t xml:space="preserve"> de dos o </w:t>
      </w:r>
      <w:proofErr w:type="spellStart"/>
      <w:r w:rsidRPr="00A72190">
        <w:rPr>
          <w:lang w:val="es-MX"/>
        </w:rPr>
        <w:t>mas</w:t>
      </w:r>
      <w:proofErr w:type="spellEnd"/>
      <w:r w:rsidRPr="00A72190">
        <w:rPr>
          <w:lang w:val="es-MX"/>
        </w:rPr>
        <w:t xml:space="preserve"> de las anteriores.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58"/>
        <w:gridCol w:w="1026"/>
        <w:gridCol w:w="632"/>
        <w:gridCol w:w="780"/>
        <w:gridCol w:w="2357"/>
        <w:gridCol w:w="1001"/>
        <w:gridCol w:w="828"/>
        <w:gridCol w:w="1272"/>
        <w:gridCol w:w="1222"/>
      </w:tblGrid>
      <w:tr w:rsidR="004274FF" w14:paraId="6207121C" w14:textId="77777777">
        <w:tc>
          <w:tcPr>
            <w:tcW w:w="1040" w:type="dxa"/>
            <w:shd w:val="clear" w:color="auto" w:fill="D9E1F2"/>
          </w:tcPr>
          <w:p w14:paraId="5B29CDED" w14:textId="77777777" w:rsidR="004274FF" w:rsidRDefault="00000000">
            <w:r>
              <w:rPr>
                <w:b/>
              </w:rPr>
              <w:t>No.</w:t>
            </w:r>
          </w:p>
        </w:tc>
        <w:tc>
          <w:tcPr>
            <w:tcW w:w="1040" w:type="dxa"/>
            <w:shd w:val="clear" w:color="auto" w:fill="D9E1F2"/>
          </w:tcPr>
          <w:p w14:paraId="6DCDE5D8" w14:textId="77777777" w:rsidR="004274FF" w:rsidRDefault="00000000">
            <w:r>
              <w:rPr>
                <w:b/>
              </w:rPr>
              <w:t>Persona trabajadora</w:t>
            </w:r>
          </w:p>
        </w:tc>
        <w:tc>
          <w:tcPr>
            <w:tcW w:w="1040" w:type="dxa"/>
            <w:shd w:val="clear" w:color="auto" w:fill="D9E1F2"/>
          </w:tcPr>
          <w:p w14:paraId="0EF78D20" w14:textId="77777777" w:rsidR="004274FF" w:rsidRDefault="00000000">
            <w:r>
              <w:rPr>
                <w:b/>
              </w:rPr>
              <w:t>Area</w:t>
            </w:r>
          </w:p>
        </w:tc>
        <w:tc>
          <w:tcPr>
            <w:tcW w:w="1040" w:type="dxa"/>
            <w:shd w:val="clear" w:color="auto" w:fill="D9E1F2"/>
          </w:tcPr>
          <w:p w14:paraId="49EDCFA1" w14:textId="77777777" w:rsidR="004274FF" w:rsidRDefault="00000000">
            <w:r>
              <w:rPr>
                <w:b/>
              </w:rPr>
              <w:t>Puesto</w:t>
            </w:r>
          </w:p>
        </w:tc>
        <w:tc>
          <w:tcPr>
            <w:tcW w:w="1040" w:type="dxa"/>
            <w:shd w:val="clear" w:color="auto" w:fill="D9E1F2"/>
          </w:tcPr>
          <w:p w14:paraId="43432682" w14:textId="77777777" w:rsidR="004274FF" w:rsidRDefault="00000000">
            <w:r>
              <w:rPr>
                <w:b/>
              </w:rPr>
              <w:t>Tipo de bipedestacion</w:t>
            </w:r>
          </w:p>
        </w:tc>
        <w:tc>
          <w:tcPr>
            <w:tcW w:w="1040" w:type="dxa"/>
            <w:shd w:val="clear" w:color="auto" w:fill="D9E1F2"/>
          </w:tcPr>
          <w:p w14:paraId="02292CF6" w14:textId="77777777" w:rsidR="004274FF" w:rsidRDefault="00000000">
            <w:r>
              <w:rPr>
                <w:b/>
              </w:rPr>
              <w:t>Prolongada</w:t>
            </w:r>
          </w:p>
        </w:tc>
        <w:tc>
          <w:tcPr>
            <w:tcW w:w="1040" w:type="dxa"/>
            <w:shd w:val="clear" w:color="auto" w:fill="D9E1F2"/>
          </w:tcPr>
          <w:p w14:paraId="00AE83C8" w14:textId="77777777" w:rsidR="004274FF" w:rsidRDefault="00000000">
            <w:r>
              <w:rPr>
                <w:b/>
              </w:rPr>
              <w:t>Tiempo continuo (min)</w:t>
            </w:r>
          </w:p>
        </w:tc>
        <w:tc>
          <w:tcPr>
            <w:tcW w:w="1040" w:type="dxa"/>
            <w:shd w:val="clear" w:color="auto" w:fill="D9E1F2"/>
          </w:tcPr>
          <w:p w14:paraId="42023BCB" w14:textId="77777777" w:rsidR="004274FF" w:rsidRDefault="00000000">
            <w:r>
              <w:rPr>
                <w:b/>
              </w:rPr>
              <w:t>Estacion/Punto</w:t>
            </w:r>
          </w:p>
        </w:tc>
        <w:tc>
          <w:tcPr>
            <w:tcW w:w="1040" w:type="dxa"/>
            <w:shd w:val="clear" w:color="auto" w:fill="D9E1F2"/>
          </w:tcPr>
          <w:p w14:paraId="6ABCA4B1" w14:textId="77777777" w:rsidR="004274FF" w:rsidRDefault="00000000">
            <w:r>
              <w:rPr>
                <w:b/>
              </w:rPr>
              <w:t>Observaciones</w:t>
            </w:r>
          </w:p>
        </w:tc>
      </w:tr>
      <w:tr w:rsidR="004274FF" w14:paraId="2022FC44" w14:textId="77777777">
        <w:tc>
          <w:tcPr>
            <w:tcW w:w="1040" w:type="dxa"/>
          </w:tcPr>
          <w:p w14:paraId="444EA705" w14:textId="77777777" w:rsidR="004274FF" w:rsidRDefault="00000000">
            <w:r>
              <w:t>1</w:t>
            </w:r>
          </w:p>
        </w:tc>
        <w:tc>
          <w:tcPr>
            <w:tcW w:w="1040" w:type="dxa"/>
          </w:tcPr>
          <w:p w14:paraId="186A4568" w14:textId="77777777" w:rsidR="004274FF" w:rsidRDefault="00000000">
            <w:r>
              <w:t>[Nombre]</w:t>
            </w:r>
          </w:p>
        </w:tc>
        <w:tc>
          <w:tcPr>
            <w:tcW w:w="1040" w:type="dxa"/>
          </w:tcPr>
          <w:p w14:paraId="3FF57169" w14:textId="77777777" w:rsidR="004274FF" w:rsidRDefault="00000000">
            <w:r>
              <w:t>[Area]</w:t>
            </w:r>
          </w:p>
        </w:tc>
        <w:tc>
          <w:tcPr>
            <w:tcW w:w="1040" w:type="dxa"/>
          </w:tcPr>
          <w:p w14:paraId="460C9FB0" w14:textId="77777777" w:rsidR="004274FF" w:rsidRDefault="00000000">
            <w:r>
              <w:t>[Puesto]</w:t>
            </w:r>
          </w:p>
        </w:tc>
        <w:tc>
          <w:tcPr>
            <w:tcW w:w="1040" w:type="dxa"/>
          </w:tcPr>
          <w:p w14:paraId="6D56F4E8" w14:textId="77777777" w:rsidR="004274FF" w:rsidRDefault="00000000">
            <w:r>
              <w:t>[Estatica/Dinamica/Combinada]</w:t>
            </w:r>
          </w:p>
        </w:tc>
        <w:tc>
          <w:tcPr>
            <w:tcW w:w="1040" w:type="dxa"/>
          </w:tcPr>
          <w:p w14:paraId="3BFE5D8B" w14:textId="77777777" w:rsidR="004274FF" w:rsidRDefault="00000000">
            <w:r>
              <w:t>[Si/No]</w:t>
            </w:r>
          </w:p>
        </w:tc>
        <w:tc>
          <w:tcPr>
            <w:tcW w:w="1040" w:type="dxa"/>
          </w:tcPr>
          <w:p w14:paraId="285781AD" w14:textId="77777777" w:rsidR="004274FF" w:rsidRDefault="00000000">
            <w:r>
              <w:t>[ ]</w:t>
            </w:r>
          </w:p>
        </w:tc>
        <w:tc>
          <w:tcPr>
            <w:tcW w:w="1040" w:type="dxa"/>
          </w:tcPr>
          <w:p w14:paraId="40169E11" w14:textId="77777777" w:rsidR="004274FF" w:rsidRDefault="00000000">
            <w:r>
              <w:t>[Estacion]</w:t>
            </w:r>
          </w:p>
        </w:tc>
        <w:tc>
          <w:tcPr>
            <w:tcW w:w="1040" w:type="dxa"/>
          </w:tcPr>
          <w:p w14:paraId="3EBAD24F" w14:textId="77777777" w:rsidR="004274FF" w:rsidRDefault="00000000">
            <w:r>
              <w:t>[ ]</w:t>
            </w:r>
          </w:p>
        </w:tc>
      </w:tr>
      <w:tr w:rsidR="004274FF" w14:paraId="276ECABC" w14:textId="77777777">
        <w:tc>
          <w:tcPr>
            <w:tcW w:w="1040" w:type="dxa"/>
          </w:tcPr>
          <w:p w14:paraId="79346ED4" w14:textId="77777777" w:rsidR="004274FF" w:rsidRDefault="00000000">
            <w:r>
              <w:t>2</w:t>
            </w:r>
          </w:p>
        </w:tc>
        <w:tc>
          <w:tcPr>
            <w:tcW w:w="1040" w:type="dxa"/>
          </w:tcPr>
          <w:p w14:paraId="6B8CA8B5" w14:textId="77777777" w:rsidR="004274FF" w:rsidRDefault="00000000">
            <w:r>
              <w:t>[Nombre]</w:t>
            </w:r>
          </w:p>
        </w:tc>
        <w:tc>
          <w:tcPr>
            <w:tcW w:w="1040" w:type="dxa"/>
          </w:tcPr>
          <w:p w14:paraId="0E3124F6" w14:textId="77777777" w:rsidR="004274FF" w:rsidRDefault="00000000">
            <w:r>
              <w:t>[Area]</w:t>
            </w:r>
          </w:p>
        </w:tc>
        <w:tc>
          <w:tcPr>
            <w:tcW w:w="1040" w:type="dxa"/>
          </w:tcPr>
          <w:p w14:paraId="0E63B8ED" w14:textId="77777777" w:rsidR="004274FF" w:rsidRDefault="00000000">
            <w:r>
              <w:t>[Puesto]</w:t>
            </w:r>
          </w:p>
        </w:tc>
        <w:tc>
          <w:tcPr>
            <w:tcW w:w="1040" w:type="dxa"/>
          </w:tcPr>
          <w:p w14:paraId="22BA217C" w14:textId="77777777" w:rsidR="004274FF" w:rsidRDefault="00000000">
            <w:r>
              <w:t>[ ]</w:t>
            </w:r>
          </w:p>
        </w:tc>
        <w:tc>
          <w:tcPr>
            <w:tcW w:w="1040" w:type="dxa"/>
          </w:tcPr>
          <w:p w14:paraId="59A34D2A" w14:textId="77777777" w:rsidR="004274FF" w:rsidRDefault="00000000">
            <w:r>
              <w:t>[ ]</w:t>
            </w:r>
          </w:p>
        </w:tc>
        <w:tc>
          <w:tcPr>
            <w:tcW w:w="1040" w:type="dxa"/>
          </w:tcPr>
          <w:p w14:paraId="68D42A28" w14:textId="77777777" w:rsidR="004274FF" w:rsidRDefault="00000000">
            <w:r>
              <w:t>[ ]</w:t>
            </w:r>
          </w:p>
        </w:tc>
        <w:tc>
          <w:tcPr>
            <w:tcW w:w="1040" w:type="dxa"/>
          </w:tcPr>
          <w:p w14:paraId="2E6241EF" w14:textId="77777777" w:rsidR="004274FF" w:rsidRDefault="00000000">
            <w:r>
              <w:t>[ ]</w:t>
            </w:r>
          </w:p>
        </w:tc>
        <w:tc>
          <w:tcPr>
            <w:tcW w:w="1040" w:type="dxa"/>
          </w:tcPr>
          <w:p w14:paraId="0A883BE7" w14:textId="77777777" w:rsidR="004274FF" w:rsidRDefault="00000000">
            <w:r>
              <w:t>[ ]</w:t>
            </w:r>
          </w:p>
        </w:tc>
      </w:tr>
    </w:tbl>
    <w:p w14:paraId="60646284" w14:textId="77777777" w:rsidR="004274FF" w:rsidRDefault="00000000">
      <w:pPr>
        <w:spacing w:after="80"/>
      </w:pPr>
      <w:r>
        <w:br w:type="page"/>
      </w:r>
    </w:p>
    <w:p w14:paraId="06244217" w14:textId="77777777" w:rsidR="004274FF" w:rsidRPr="00A72190" w:rsidRDefault="00000000">
      <w:pPr>
        <w:pStyle w:val="Ttulo1"/>
        <w:spacing w:before="200" w:after="120"/>
        <w:rPr>
          <w:lang w:val="es-MX"/>
        </w:rPr>
      </w:pPr>
      <w:r w:rsidRPr="00A72190">
        <w:rPr>
          <w:lang w:val="es-MX"/>
        </w:rPr>
        <w:lastRenderedPageBreak/>
        <w:t xml:space="preserve">3. </w:t>
      </w:r>
      <w:proofErr w:type="spellStart"/>
      <w:r w:rsidRPr="00A72190">
        <w:rPr>
          <w:lang w:val="es-MX"/>
        </w:rPr>
        <w:t>Analisis</w:t>
      </w:r>
      <w:proofErr w:type="spellEnd"/>
      <w:r w:rsidRPr="00A72190">
        <w:rPr>
          <w:lang w:val="es-MX"/>
        </w:rPr>
        <w:t xml:space="preserve"> Mandatorio Integrado al </w:t>
      </w:r>
      <w:proofErr w:type="spellStart"/>
      <w:r w:rsidRPr="00A72190">
        <w:rPr>
          <w:lang w:val="es-MX"/>
        </w:rPr>
        <w:t>Diagnostico</w:t>
      </w:r>
      <w:proofErr w:type="spellEnd"/>
      <w:r w:rsidRPr="00A72190">
        <w:rPr>
          <w:lang w:val="es-MX"/>
        </w:rPr>
        <w:t xml:space="preserve"> y Programa de Seguridad y Salud</w:t>
      </w:r>
    </w:p>
    <w:p w14:paraId="3808218E" w14:textId="77777777" w:rsidR="004274FF" w:rsidRPr="00A72190" w:rsidRDefault="00000000">
      <w:pPr>
        <w:pStyle w:val="Ttulo2"/>
        <w:spacing w:after="120"/>
        <w:rPr>
          <w:lang w:val="es-MX"/>
        </w:rPr>
      </w:pPr>
      <w:r w:rsidRPr="00A72190">
        <w:rPr>
          <w:lang w:val="es-MX"/>
        </w:rPr>
        <w:t xml:space="preserve">3.1 Evidencia de </w:t>
      </w:r>
      <w:proofErr w:type="spellStart"/>
      <w:r w:rsidRPr="00A72190">
        <w:rPr>
          <w:lang w:val="es-MX"/>
        </w:rPr>
        <w:t>integracion</w:t>
      </w:r>
      <w:proofErr w:type="spellEnd"/>
      <w:r w:rsidRPr="00A72190">
        <w:rPr>
          <w:lang w:val="es-MX"/>
        </w:rPr>
        <w:t xml:space="preserve"> del </w:t>
      </w:r>
      <w:proofErr w:type="spellStart"/>
      <w:r w:rsidRPr="00A72190">
        <w:rPr>
          <w:lang w:val="es-MX"/>
        </w:rPr>
        <w:t>analisis</w:t>
      </w:r>
      <w:proofErr w:type="spellEnd"/>
      <w:r w:rsidRPr="00A72190">
        <w:rPr>
          <w:lang w:val="es-MX"/>
        </w:rPr>
        <w:t xml:space="preserve"> al </w:t>
      </w:r>
      <w:proofErr w:type="spellStart"/>
      <w:r w:rsidRPr="00A72190">
        <w:rPr>
          <w:lang w:val="es-MX"/>
        </w:rPr>
        <w:t>diagnostico</w:t>
      </w:r>
      <w:proofErr w:type="spellEnd"/>
      <w:r w:rsidRPr="00A72190">
        <w:rPr>
          <w:lang w:val="es-MX"/>
        </w:rPr>
        <w:t xml:space="preserve"> y programa de SST, o a la </w:t>
      </w:r>
      <w:proofErr w:type="spellStart"/>
      <w:r w:rsidRPr="00A72190">
        <w:rPr>
          <w:lang w:val="es-MX"/>
        </w:rPr>
        <w:t>relacion</w:t>
      </w:r>
      <w:proofErr w:type="spellEnd"/>
      <w:r w:rsidRPr="00A72190">
        <w:rPr>
          <w:lang w:val="es-MX"/>
        </w:rPr>
        <w:t xml:space="preserve"> de acciones preventivas y correctivas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844"/>
        <w:gridCol w:w="5732"/>
      </w:tblGrid>
      <w:tr w:rsidR="004274FF" w14:paraId="4B9E776C" w14:textId="77777777">
        <w:tc>
          <w:tcPr>
            <w:tcW w:w="4680" w:type="dxa"/>
          </w:tcPr>
          <w:p w14:paraId="2AFC1D14" w14:textId="77777777" w:rsidR="004274FF" w:rsidRDefault="00000000">
            <w:proofErr w:type="spellStart"/>
            <w:r>
              <w:rPr>
                <w:b/>
              </w:rPr>
              <w:t>Diagnostico</w:t>
            </w:r>
            <w:proofErr w:type="spellEnd"/>
            <w:r>
              <w:rPr>
                <w:b/>
              </w:rPr>
              <w:t xml:space="preserve"> SST (folio/clave)</w:t>
            </w:r>
          </w:p>
        </w:tc>
        <w:tc>
          <w:tcPr>
            <w:tcW w:w="4680" w:type="dxa"/>
          </w:tcPr>
          <w:p w14:paraId="24F44F99" w14:textId="77777777" w:rsidR="004274FF" w:rsidRDefault="00000000">
            <w:r>
              <w:t>[Folio]</w:t>
            </w:r>
          </w:p>
        </w:tc>
      </w:tr>
      <w:tr w:rsidR="004274FF" w14:paraId="1301779A" w14:textId="77777777">
        <w:tc>
          <w:tcPr>
            <w:tcW w:w="4680" w:type="dxa"/>
          </w:tcPr>
          <w:p w14:paraId="19585815" w14:textId="77777777" w:rsidR="004274FF" w:rsidRDefault="00000000">
            <w:r>
              <w:rPr>
                <w:b/>
              </w:rPr>
              <w:t>Fecha de emision/actualizacion</w:t>
            </w:r>
          </w:p>
        </w:tc>
        <w:tc>
          <w:tcPr>
            <w:tcW w:w="4680" w:type="dxa"/>
          </w:tcPr>
          <w:p w14:paraId="6D37DC0B" w14:textId="77777777" w:rsidR="004274FF" w:rsidRDefault="00000000">
            <w:r>
              <w:t>[DD/MM/AAAA]</w:t>
            </w:r>
          </w:p>
        </w:tc>
      </w:tr>
      <w:tr w:rsidR="004274FF" w14:paraId="40A2B69D" w14:textId="77777777">
        <w:tc>
          <w:tcPr>
            <w:tcW w:w="4680" w:type="dxa"/>
          </w:tcPr>
          <w:p w14:paraId="3A560E1C" w14:textId="77777777" w:rsidR="004274FF" w:rsidRDefault="00000000">
            <w:r>
              <w:rPr>
                <w:b/>
              </w:rPr>
              <w:t>Seccion de referencia interna</w:t>
            </w:r>
          </w:p>
        </w:tc>
        <w:tc>
          <w:tcPr>
            <w:tcW w:w="4680" w:type="dxa"/>
          </w:tcPr>
          <w:p w14:paraId="126826BC" w14:textId="77777777" w:rsidR="004274FF" w:rsidRDefault="00000000">
            <w:r>
              <w:t>[Capitulo/Seccion]</w:t>
            </w:r>
          </w:p>
        </w:tc>
      </w:tr>
      <w:tr w:rsidR="004274FF" w:rsidRPr="00A72190" w14:paraId="387C4865" w14:textId="77777777">
        <w:tc>
          <w:tcPr>
            <w:tcW w:w="4680" w:type="dxa"/>
          </w:tcPr>
          <w:p w14:paraId="3D448757" w14:textId="77777777" w:rsidR="004274FF" w:rsidRDefault="00000000">
            <w:r>
              <w:rPr>
                <w:b/>
              </w:rPr>
              <w:t>Evidencia asociada</w:t>
            </w:r>
          </w:p>
        </w:tc>
        <w:tc>
          <w:tcPr>
            <w:tcW w:w="4680" w:type="dxa"/>
          </w:tcPr>
          <w:p w14:paraId="0908FA70" w14:textId="77777777" w:rsidR="004274FF" w:rsidRPr="00A72190" w:rsidRDefault="00000000">
            <w:pPr>
              <w:rPr>
                <w:lang w:val="es-MX"/>
              </w:rPr>
            </w:pPr>
            <w:r w:rsidRPr="00A72190">
              <w:rPr>
                <w:lang w:val="es-MX"/>
              </w:rPr>
              <w:t>[Archivo "03_01_Diagnostico_SST_[Centro]_[Fecha].</w:t>
            </w:r>
            <w:proofErr w:type="spellStart"/>
            <w:r w:rsidRPr="00A72190">
              <w:rPr>
                <w:lang w:val="es-MX"/>
              </w:rPr>
              <w:t>pdf</w:t>
            </w:r>
            <w:proofErr w:type="spellEnd"/>
            <w:r w:rsidRPr="00A72190">
              <w:rPr>
                <w:lang w:val="es-MX"/>
              </w:rPr>
              <w:t>"]</w:t>
            </w:r>
          </w:p>
        </w:tc>
      </w:tr>
      <w:tr w:rsidR="004274FF" w14:paraId="745572CE" w14:textId="77777777">
        <w:tc>
          <w:tcPr>
            <w:tcW w:w="4680" w:type="dxa"/>
          </w:tcPr>
          <w:p w14:paraId="12F21CE4" w14:textId="77777777" w:rsidR="004274FF" w:rsidRDefault="00000000">
            <w:proofErr w:type="spellStart"/>
            <w:r>
              <w:rPr>
                <w:b/>
              </w:rPr>
              <w:t>Programa</w:t>
            </w:r>
            <w:proofErr w:type="spellEnd"/>
            <w:r>
              <w:rPr>
                <w:b/>
              </w:rPr>
              <w:t xml:space="preserve"> SST (folio/clave)</w:t>
            </w:r>
          </w:p>
        </w:tc>
        <w:tc>
          <w:tcPr>
            <w:tcW w:w="4680" w:type="dxa"/>
          </w:tcPr>
          <w:p w14:paraId="6D4B1444" w14:textId="77777777" w:rsidR="004274FF" w:rsidRDefault="00000000">
            <w:r>
              <w:t>[Folio]</w:t>
            </w:r>
          </w:p>
        </w:tc>
      </w:tr>
      <w:tr w:rsidR="004274FF" w14:paraId="2C564838" w14:textId="77777777">
        <w:tc>
          <w:tcPr>
            <w:tcW w:w="4680" w:type="dxa"/>
          </w:tcPr>
          <w:p w14:paraId="0D223DA7" w14:textId="77777777" w:rsidR="004274FF" w:rsidRDefault="00000000">
            <w:r>
              <w:rPr>
                <w:b/>
              </w:rPr>
              <w:t>Seccion de referencia interna</w:t>
            </w:r>
          </w:p>
        </w:tc>
        <w:tc>
          <w:tcPr>
            <w:tcW w:w="4680" w:type="dxa"/>
          </w:tcPr>
          <w:p w14:paraId="75A3EA09" w14:textId="77777777" w:rsidR="004274FF" w:rsidRDefault="00000000">
            <w:r>
              <w:t>[Capitulo/Seccion]</w:t>
            </w:r>
          </w:p>
        </w:tc>
      </w:tr>
      <w:tr w:rsidR="004274FF" w:rsidRPr="00A72190" w14:paraId="48FEDCA2" w14:textId="77777777">
        <w:tc>
          <w:tcPr>
            <w:tcW w:w="4680" w:type="dxa"/>
          </w:tcPr>
          <w:p w14:paraId="051D4405" w14:textId="77777777" w:rsidR="004274FF" w:rsidRDefault="00000000">
            <w:r>
              <w:rPr>
                <w:b/>
              </w:rPr>
              <w:t>Evidencia asociada</w:t>
            </w:r>
          </w:p>
        </w:tc>
        <w:tc>
          <w:tcPr>
            <w:tcW w:w="4680" w:type="dxa"/>
          </w:tcPr>
          <w:p w14:paraId="4EC725B8" w14:textId="77777777" w:rsidR="004274FF" w:rsidRPr="00A72190" w:rsidRDefault="00000000">
            <w:pPr>
              <w:rPr>
                <w:lang w:val="es-MX"/>
              </w:rPr>
            </w:pPr>
            <w:r w:rsidRPr="00A72190">
              <w:rPr>
                <w:lang w:val="es-MX"/>
              </w:rPr>
              <w:t>[Archivo "03_01_Programa_SST_[Centro]_[Fecha].</w:t>
            </w:r>
            <w:proofErr w:type="spellStart"/>
            <w:r w:rsidRPr="00A72190">
              <w:rPr>
                <w:lang w:val="es-MX"/>
              </w:rPr>
              <w:t>pdf</w:t>
            </w:r>
            <w:proofErr w:type="spellEnd"/>
            <w:r w:rsidRPr="00A72190">
              <w:rPr>
                <w:lang w:val="es-MX"/>
              </w:rPr>
              <w:t>"]</w:t>
            </w:r>
          </w:p>
        </w:tc>
      </w:tr>
      <w:tr w:rsidR="004274FF" w:rsidRPr="00A72190" w14:paraId="1D68E542" w14:textId="77777777">
        <w:tc>
          <w:tcPr>
            <w:tcW w:w="4680" w:type="dxa"/>
          </w:tcPr>
          <w:p w14:paraId="7463160E" w14:textId="77777777" w:rsidR="004274FF" w:rsidRPr="00A72190" w:rsidRDefault="00000000">
            <w:pPr>
              <w:rPr>
                <w:lang w:val="es-MX"/>
              </w:rPr>
            </w:pPr>
            <w:proofErr w:type="spellStart"/>
            <w:r w:rsidRPr="00A72190">
              <w:rPr>
                <w:b/>
                <w:lang w:val="es-MX"/>
              </w:rPr>
              <w:t>Relacion</w:t>
            </w:r>
            <w:proofErr w:type="spellEnd"/>
            <w:r w:rsidRPr="00A72190">
              <w:rPr>
                <w:b/>
                <w:lang w:val="es-MX"/>
              </w:rPr>
              <w:t xml:space="preserve"> de acciones preventivas y correctivas (si aplica)</w:t>
            </w:r>
          </w:p>
        </w:tc>
        <w:tc>
          <w:tcPr>
            <w:tcW w:w="4680" w:type="dxa"/>
          </w:tcPr>
          <w:p w14:paraId="185203CF" w14:textId="77777777" w:rsidR="004274FF" w:rsidRPr="00A72190" w:rsidRDefault="00000000">
            <w:pPr>
              <w:rPr>
                <w:lang w:val="es-MX"/>
              </w:rPr>
            </w:pPr>
            <w:r w:rsidRPr="00A72190">
              <w:rPr>
                <w:lang w:val="es-MX"/>
              </w:rPr>
              <w:t>[Archivo "03_01_Relacion_Acciones_PCyC_[Centro]_[Fecha].xlsx/</w:t>
            </w:r>
            <w:proofErr w:type="spellStart"/>
            <w:r w:rsidRPr="00A72190">
              <w:rPr>
                <w:lang w:val="es-MX"/>
              </w:rPr>
              <w:t>pdf</w:t>
            </w:r>
            <w:proofErr w:type="spellEnd"/>
            <w:r w:rsidRPr="00A72190">
              <w:rPr>
                <w:lang w:val="es-MX"/>
              </w:rPr>
              <w:t>"]</w:t>
            </w:r>
          </w:p>
        </w:tc>
      </w:tr>
    </w:tbl>
    <w:p w14:paraId="5C2FCC46" w14:textId="77777777" w:rsidR="004274FF" w:rsidRPr="00A72190" w:rsidRDefault="00000000">
      <w:pPr>
        <w:pStyle w:val="Ttulo2"/>
        <w:spacing w:after="120"/>
        <w:rPr>
          <w:lang w:val="es-MX"/>
        </w:rPr>
      </w:pPr>
      <w:r w:rsidRPr="00A72190">
        <w:rPr>
          <w:lang w:val="es-MX"/>
        </w:rPr>
        <w:t xml:space="preserve">3.2 Diagrama del </w:t>
      </w:r>
      <w:proofErr w:type="spellStart"/>
      <w:r w:rsidRPr="00A72190">
        <w:rPr>
          <w:lang w:val="es-MX"/>
        </w:rPr>
        <w:t>analisis</w:t>
      </w:r>
      <w:proofErr w:type="spellEnd"/>
      <w:r w:rsidRPr="00A72190">
        <w:rPr>
          <w:lang w:val="es-MX"/>
        </w:rPr>
        <w:t xml:space="preserve"> exigido por Disposiciones (Figura DOF)</w:t>
      </w:r>
    </w:p>
    <w:p w14:paraId="30BC7538" w14:textId="77777777" w:rsidR="004274FF" w:rsidRPr="00A72190" w:rsidRDefault="00000000">
      <w:pPr>
        <w:spacing w:after="80"/>
        <w:rPr>
          <w:lang w:val="es-MX"/>
        </w:rPr>
      </w:pPr>
      <w:r w:rsidRPr="00A72190">
        <w:rPr>
          <w:lang w:val="es-MX"/>
        </w:rPr>
        <w:t>Evidencia: [</w:t>
      </w:r>
      <w:proofErr w:type="spellStart"/>
      <w:r w:rsidRPr="00A72190">
        <w:rPr>
          <w:lang w:val="es-MX"/>
        </w:rPr>
        <w:t>Insercion</w:t>
      </w:r>
      <w:proofErr w:type="spellEnd"/>
      <w:r w:rsidRPr="00A72190">
        <w:rPr>
          <w:lang w:val="es-MX"/>
        </w:rPr>
        <w:t xml:space="preserve"> de la figura oficial del DOF o captura del instrumento consultado].</w:t>
      </w:r>
    </w:p>
    <w:p w14:paraId="48E9AC60" w14:textId="77777777" w:rsidR="004274FF" w:rsidRPr="00A72190" w:rsidRDefault="00000000">
      <w:pPr>
        <w:spacing w:after="80"/>
        <w:rPr>
          <w:lang w:val="es-MX"/>
        </w:rPr>
      </w:pPr>
      <w:r w:rsidRPr="00A72190">
        <w:rPr>
          <w:lang w:val="es-MX"/>
        </w:rPr>
        <w:t>Archivo/</w:t>
      </w:r>
      <w:proofErr w:type="spellStart"/>
      <w:r w:rsidRPr="00A72190">
        <w:rPr>
          <w:lang w:val="es-MX"/>
        </w:rPr>
        <w:t>Ubicacion</w:t>
      </w:r>
      <w:proofErr w:type="spellEnd"/>
      <w:r w:rsidRPr="00A72190">
        <w:rPr>
          <w:lang w:val="es-MX"/>
        </w:rPr>
        <w:t>: ["03_02_Figura_Diagrama_Analisis_DOF_[Fecha].png"].</w:t>
      </w:r>
    </w:p>
    <w:p w14:paraId="4786C035" w14:textId="77777777" w:rsidR="004274FF" w:rsidRPr="00A72190" w:rsidRDefault="00000000">
      <w:pPr>
        <w:pStyle w:val="Ttulo2"/>
        <w:spacing w:after="120"/>
        <w:rPr>
          <w:lang w:val="es-MX"/>
        </w:rPr>
      </w:pPr>
      <w:r w:rsidRPr="00A72190">
        <w:rPr>
          <w:lang w:val="es-MX"/>
        </w:rPr>
        <w:t xml:space="preserve">3.3 Resultado del </w:t>
      </w:r>
      <w:proofErr w:type="spellStart"/>
      <w:r w:rsidRPr="00A72190">
        <w:rPr>
          <w:lang w:val="es-MX"/>
        </w:rPr>
        <w:t>analisis</w:t>
      </w:r>
      <w:proofErr w:type="spellEnd"/>
      <w:r w:rsidRPr="00A72190">
        <w:rPr>
          <w:lang w:val="es-MX"/>
        </w:rPr>
        <w:t xml:space="preserve"> por </w:t>
      </w:r>
      <w:proofErr w:type="spellStart"/>
      <w:r w:rsidRPr="00A72190">
        <w:rPr>
          <w:lang w:val="es-MX"/>
        </w:rPr>
        <w:t>area</w:t>
      </w:r>
      <w:proofErr w:type="spellEnd"/>
      <w:r w:rsidRPr="00A72190">
        <w:rPr>
          <w:lang w:val="es-MX"/>
        </w:rPr>
        <w:t xml:space="preserve"> y puesto (conclusiones y necesidades detectadas)</w:t>
      </w:r>
    </w:p>
    <w:sectPr w:rsidR="004274FF" w:rsidRPr="00A72190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46482449">
    <w:abstractNumId w:val="8"/>
  </w:num>
  <w:num w:numId="2" w16cid:durableId="882715119">
    <w:abstractNumId w:val="6"/>
  </w:num>
  <w:num w:numId="3" w16cid:durableId="78603257">
    <w:abstractNumId w:val="5"/>
  </w:num>
  <w:num w:numId="4" w16cid:durableId="1339429378">
    <w:abstractNumId w:val="4"/>
  </w:num>
  <w:num w:numId="5" w16cid:durableId="1705867421">
    <w:abstractNumId w:val="7"/>
  </w:num>
  <w:num w:numId="6" w16cid:durableId="1739132010">
    <w:abstractNumId w:val="3"/>
  </w:num>
  <w:num w:numId="7" w16cid:durableId="962082417">
    <w:abstractNumId w:val="2"/>
  </w:num>
  <w:num w:numId="8" w16cid:durableId="1453982390">
    <w:abstractNumId w:val="1"/>
  </w:num>
  <w:num w:numId="9" w16cid:durableId="11246896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4274FF"/>
    <w:rsid w:val="00705955"/>
    <w:rsid w:val="00987377"/>
    <w:rsid w:val="00A72190"/>
    <w:rsid w:val="00AA1D8D"/>
    <w:rsid w:val="00AE605C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4090C91"/>
  <w14:defaultImageDpi w14:val="300"/>
  <w15:docId w15:val="{1204DD1D-0316-42B6-96A9-349548F97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Calibri" w:eastAsia="Calibri" w:hAnsi="Calibri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832</Words>
  <Characters>5547</Characters>
  <Application>Microsoft Office Word</Application>
  <DocSecurity>0</DocSecurity>
  <Lines>504</Lines>
  <Paragraphs>375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6004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Senefex Technologies</cp:lastModifiedBy>
  <cp:revision>3</cp:revision>
  <dcterms:created xsi:type="dcterms:W3CDTF">2013-12-23T23:15:00Z</dcterms:created>
  <dcterms:modified xsi:type="dcterms:W3CDTF">2026-01-19T03:39:00Z</dcterms:modified>
  <cp:category/>
</cp:coreProperties>
</file>